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380" w:after="140" w:line="288" w:lineRule="auto"/>
        <w:ind w:left="0"/>
        <w:jc w:val="center"/>
        <w:outlineLvl w:val="0"/>
        <w:rPr>
          <w:rFonts w:hint="default" w:ascii="Times New Roman" w:hAnsi="Times New Roman" w:eastAsia="宋体" w:cs="Times New Roman"/>
          <w:b/>
          <w:sz w:val="24"/>
          <w:szCs w:val="24"/>
          <w:lang w:val="en-US" w:eastAsia="zh-CN"/>
        </w:rPr>
      </w:pPr>
      <w:bookmarkStart w:id="18" w:name="_GoBack"/>
      <w:bookmarkEnd w:id="18"/>
      <w:r>
        <w:rPr>
          <w:rFonts w:hint="default" w:ascii="Times New Roman" w:hAnsi="Times New Roman" w:eastAsia="宋体" w:cs="Times New Roman"/>
          <w:b/>
          <w:bCs/>
          <w:color w:val="0000FF"/>
          <w:kern w:val="2"/>
          <w:sz w:val="24"/>
          <w:szCs w:val="24"/>
          <w:lang w:val="en-US" w:eastAsia="zh-CN" w:bidi="ar-SA"/>
        </w:rPr>
        <w:t>高考英语科学研究类说明文真题真讲真练-</w:t>
      </w:r>
      <w:r>
        <w:rPr>
          <w:rFonts w:hint="eastAsia" w:ascii="Times New Roman" w:hAnsi="Times New Roman" w:eastAsia="宋体" w:cs="Times New Roman"/>
          <w:b/>
          <w:bCs/>
          <w:color w:val="0000FF"/>
          <w:kern w:val="2"/>
          <w:sz w:val="24"/>
          <w:szCs w:val="24"/>
          <w:lang w:val="en-US" w:eastAsia="zh-CN" w:bidi="ar-SA"/>
        </w:rPr>
        <w:t>5</w:t>
      </w:r>
    </w:p>
    <w:p>
      <w:pPr>
        <w:spacing w:before="480" w:after="480" w:line="360" w:lineRule="auto"/>
        <w:ind w:left="0"/>
        <w:jc w:val="center"/>
        <w:rPr>
          <w:rFonts w:hint="eastAsia" w:ascii="Times New Roman" w:hAnsi="Times New Roman" w:eastAsia="宋体" w:cs="Times New Roman"/>
          <w:b/>
          <w:sz w:val="24"/>
          <w:szCs w:val="24"/>
          <w:lang w:eastAsia="zh-CN"/>
        </w:rPr>
      </w:pPr>
      <w:r>
        <w:rPr>
          <w:rFonts w:hint="eastAsia" w:ascii="Times New Roman" w:hAnsi="Times New Roman" w:eastAsia="宋体" w:cs="Times New Roman"/>
          <w:b/>
          <w:sz w:val="24"/>
          <w:szCs w:val="24"/>
          <w:lang w:eastAsia="zh-CN"/>
        </w:rPr>
        <w:t>（</w:t>
      </w:r>
      <w:r>
        <w:rPr>
          <w:rFonts w:hint="default" w:ascii="Times New Roman" w:hAnsi="Times New Roman" w:eastAsia="宋体" w:cs="Times New Roman"/>
          <w:b/>
          <w:sz w:val="24"/>
          <w:szCs w:val="24"/>
        </w:rPr>
        <w:t>2022.6 新高考2卷 D篇 有氧运动对心脏衰老的影响</w:t>
      </w:r>
      <w:r>
        <w:rPr>
          <w:rFonts w:hint="eastAsia" w:ascii="Times New Roman" w:hAnsi="Times New Roman" w:eastAsia="宋体" w:cs="Times New Roman"/>
          <w:b/>
          <w:sz w:val="24"/>
          <w:szCs w:val="24"/>
          <w:lang w:eastAsia="zh-CN"/>
        </w:rPr>
        <w:t>）</w:t>
      </w:r>
    </w:p>
    <w:p>
      <w:pPr>
        <w:spacing w:line="360" w:lineRule="auto"/>
        <w:ind w:firstLine="480" w:firstLineChars="200"/>
        <w:jc w:val="both"/>
        <w:textAlignment w:val="center"/>
        <w:rPr>
          <w:rFonts w:hint="default" w:ascii="Times New Roman" w:hAnsi="Times New Roman" w:eastAsia="宋体" w:cs="Times New Roman"/>
          <w:b w:val="0"/>
          <w:bCs w:val="0"/>
          <w:color w:val="auto"/>
          <w:kern w:val="2"/>
          <w:sz w:val="24"/>
          <w:szCs w:val="24"/>
          <w:lang w:val="en-US" w:eastAsia="zh-CN" w:bidi="ar-SA"/>
        </w:rPr>
      </w:pPr>
      <w:r>
        <w:rPr>
          <w:rFonts w:hint="default" w:ascii="Times New Roman" w:hAnsi="Times New Roman" w:eastAsia="宋体" w:cs="Times New Roman"/>
          <w:b w:val="0"/>
          <w:bCs w:val="0"/>
          <w:color w:val="auto"/>
          <w:kern w:val="2"/>
          <w:sz w:val="24"/>
          <w:szCs w:val="24"/>
          <w:lang w:val="en-US" w:eastAsia="zh-CN" w:bidi="ar-SA"/>
        </w:rPr>
        <w:t xml:space="preserve">As we age, even if we’re healthy, the heart just isn’t as efficient in processing oxygen as it used to be. In most people the first signs show up in their 50s or early 60s. And among people who don’t exercise, the changes can start even sooner. </w:t>
      </w:r>
    </w:p>
    <w:p>
      <w:pPr>
        <w:spacing w:line="360" w:lineRule="auto"/>
        <w:ind w:firstLine="480" w:firstLineChars="200"/>
        <w:jc w:val="both"/>
        <w:textAlignment w:val="center"/>
        <w:rPr>
          <w:rFonts w:hint="default" w:ascii="Times New Roman" w:hAnsi="Times New Roman" w:eastAsia="宋体" w:cs="Times New Roman"/>
          <w:b w:val="0"/>
          <w:bCs w:val="0"/>
          <w:color w:val="auto"/>
          <w:kern w:val="2"/>
          <w:sz w:val="24"/>
          <w:szCs w:val="24"/>
          <w:lang w:val="en-US" w:eastAsia="zh-CN" w:bidi="ar-SA"/>
        </w:rPr>
      </w:pPr>
      <w:r>
        <w:rPr>
          <w:rFonts w:hint="default" w:ascii="Times New Roman" w:hAnsi="Times New Roman" w:eastAsia="宋体" w:cs="Times New Roman"/>
          <w:b w:val="0"/>
          <w:bCs w:val="0"/>
          <w:color w:val="auto"/>
          <w:kern w:val="2"/>
          <w:sz w:val="24"/>
          <w:szCs w:val="24"/>
          <w:lang w:val="en-US" w:eastAsia="zh-CN" w:bidi="ar-SA"/>
        </w:rPr>
        <w:t xml:space="preserve">“Think of a rubber band. In the beginning, it is flexible, but put it in a drawer for 20 years and it will become dry and easily broken,” says Dr. Ben Levine, a heart specialist at the University of Texas. That’s what happens to the heart. Fortunately for those in midlife, Levine is finding that even if you haven’t been an enthusiastic exerciser, getting in shape now may help improve your aging heart. </w:t>
      </w:r>
    </w:p>
    <w:p>
      <w:pPr>
        <w:spacing w:line="360" w:lineRule="auto"/>
        <w:ind w:firstLine="480" w:firstLineChars="200"/>
        <w:jc w:val="both"/>
        <w:textAlignment w:val="center"/>
        <w:rPr>
          <w:rFonts w:hint="default" w:ascii="Times New Roman" w:hAnsi="Times New Roman" w:eastAsia="宋体" w:cs="Times New Roman"/>
          <w:b w:val="0"/>
          <w:bCs w:val="0"/>
          <w:color w:val="auto"/>
          <w:kern w:val="2"/>
          <w:sz w:val="24"/>
          <w:szCs w:val="24"/>
          <w:lang w:val="en-US" w:eastAsia="zh-CN" w:bidi="ar-SA"/>
        </w:rPr>
      </w:pPr>
      <w:r>
        <w:rPr>
          <w:rFonts w:hint="default" w:ascii="Times New Roman" w:hAnsi="Times New Roman" w:eastAsia="宋体" w:cs="Times New Roman"/>
          <w:b w:val="0"/>
          <w:bCs w:val="0"/>
          <w:color w:val="auto"/>
          <w:kern w:val="2"/>
          <w:sz w:val="24"/>
          <w:szCs w:val="24"/>
          <w:lang w:val="en-US" w:eastAsia="zh-CN" w:bidi="ar-SA"/>
        </w:rPr>
        <w:t xml:space="preserve">Levine and his research team selected volunteers aged between 45 and 64 who did not exercise much but were otherwise healthy. Participants were randomly divided into two groups. The first group participated in a program of nonaerobic (无氧) exercise—balance training and weight training—three times a week. The second group did high-intensity aerobic exercise under the guidance of a trainer for four or more days a week. After two years, the second group saw remarkable improvements in heart health. </w:t>
      </w:r>
    </w:p>
    <w:p>
      <w:pPr>
        <w:spacing w:line="360" w:lineRule="auto"/>
        <w:ind w:firstLine="480" w:firstLineChars="200"/>
        <w:jc w:val="both"/>
        <w:textAlignment w:val="center"/>
        <w:rPr>
          <w:rFonts w:hint="default" w:ascii="Times New Roman" w:hAnsi="Times New Roman" w:eastAsia="宋体" w:cs="Times New Roman"/>
          <w:b w:val="0"/>
          <w:bCs w:val="0"/>
          <w:color w:val="auto"/>
          <w:kern w:val="2"/>
          <w:sz w:val="24"/>
          <w:szCs w:val="24"/>
          <w:lang w:val="en-US" w:eastAsia="zh-CN" w:bidi="ar-SA"/>
        </w:rPr>
      </w:pPr>
      <w:r>
        <w:rPr>
          <w:rFonts w:hint="default" w:ascii="Times New Roman" w:hAnsi="Times New Roman" w:eastAsia="宋体" w:cs="Times New Roman"/>
          <w:b w:val="0"/>
          <w:bCs w:val="0"/>
          <w:color w:val="auto"/>
          <w:kern w:val="2"/>
          <w:sz w:val="24"/>
          <w:szCs w:val="24"/>
          <w:lang w:val="en-US" w:eastAsia="zh-CN" w:bidi="ar-SA"/>
        </w:rPr>
        <w:t xml:space="preserve">“We took these 50-year-old hearts and turned the clock back to 30-or 35-year-old hearts,” says Levine. “And the reason they got so much stronger and fitter was that their hearts could now fill a lot better and pump (泵送) a lot more blood during exercise.” But the hearts of those who participated in less intense exercise didn’t change, he says. </w:t>
      </w:r>
    </w:p>
    <w:p>
      <w:pPr>
        <w:spacing w:line="360" w:lineRule="auto"/>
        <w:ind w:firstLine="480" w:firstLineChars="200"/>
        <w:jc w:val="both"/>
        <w:textAlignment w:val="center"/>
        <w:rPr>
          <w:rFonts w:hint="default" w:ascii="Times New Roman" w:hAnsi="Times New Roman" w:eastAsia="宋体" w:cs="Times New Roman"/>
          <w:b w:val="0"/>
          <w:bCs w:val="0"/>
          <w:color w:val="auto"/>
          <w:kern w:val="2"/>
          <w:sz w:val="24"/>
          <w:szCs w:val="24"/>
          <w:lang w:val="en-US" w:eastAsia="zh-CN" w:bidi="ar-SA"/>
        </w:rPr>
      </w:pPr>
      <w:r>
        <w:rPr>
          <w:rFonts w:hint="default" w:ascii="Times New Roman" w:hAnsi="Times New Roman" w:eastAsia="宋体" w:cs="Times New Roman"/>
          <w:b w:val="0"/>
          <w:bCs w:val="0"/>
          <w:color w:val="auto"/>
          <w:kern w:val="2"/>
          <w:sz w:val="24"/>
          <w:szCs w:val="24"/>
          <w:lang w:val="en-US" w:eastAsia="zh-CN" w:bidi="ar-SA"/>
        </w:rPr>
        <w:t>“The sweet spot in life to start exercising, if you haven’t already, is in late middle age when the heart still has flexibility,” Levine says. “We put healthy 70-year-olds through a yearlong exercise training program, and nothing happened to them at all.”</w:t>
      </w:r>
    </w:p>
    <w:p>
      <w:pPr>
        <w:spacing w:line="360" w:lineRule="auto"/>
        <w:ind w:firstLine="480" w:firstLineChars="200"/>
        <w:jc w:val="both"/>
        <w:textAlignment w:val="center"/>
        <w:rPr>
          <w:rFonts w:hint="default" w:ascii="Times New Roman" w:hAnsi="Times New Roman" w:eastAsia="宋体" w:cs="Times New Roman"/>
          <w:b w:val="0"/>
          <w:bCs w:val="0"/>
          <w:color w:val="auto"/>
          <w:kern w:val="2"/>
          <w:sz w:val="24"/>
          <w:szCs w:val="24"/>
          <w:lang w:val="en-US" w:eastAsia="zh-CN" w:bidi="ar-SA"/>
        </w:rPr>
      </w:pPr>
      <w:r>
        <w:rPr>
          <w:rFonts w:hint="default" w:ascii="Times New Roman" w:hAnsi="Times New Roman" w:eastAsia="宋体" w:cs="Times New Roman"/>
          <w:b w:val="0"/>
          <w:bCs w:val="0"/>
          <w:color w:val="auto"/>
          <w:kern w:val="2"/>
          <w:sz w:val="24"/>
          <w:szCs w:val="24"/>
          <w:lang w:val="en-US" w:eastAsia="zh-CN" w:bidi="ar-SA"/>
        </w:rPr>
        <w:t>Dr. Nieca Goldberg, a spokeswoman for the American Heart Association, says Levine’s findings are a great start. But the study was small and needs to be repeated with far larger groups of people to determine exactly which aspects of an exercise routine make the biggest difference.</w:t>
      </w:r>
    </w:p>
    <w:p>
      <w:pPr>
        <w:spacing w:line="360" w:lineRule="auto"/>
        <w:jc w:val="both"/>
        <w:textAlignment w:val="center"/>
        <w:rPr>
          <w:rFonts w:hint="default" w:ascii="Times New Roman" w:hAnsi="Times New Roman" w:eastAsia="宋体" w:cs="Times New Roman"/>
          <w:b w:val="0"/>
          <w:bCs w:val="0"/>
          <w:color w:val="auto"/>
          <w:kern w:val="2"/>
          <w:sz w:val="24"/>
          <w:szCs w:val="24"/>
          <w:lang w:val="en-US" w:eastAsia="zh-CN" w:bidi="ar-SA"/>
        </w:rPr>
      </w:pPr>
      <w:r>
        <w:rPr>
          <w:rFonts w:hint="eastAsia" w:ascii="Times New Roman" w:hAnsi="Times New Roman" w:eastAsia="宋体" w:cs="Times New Roman"/>
          <w:b w:val="0"/>
          <w:bCs w:val="0"/>
          <w:color w:val="auto"/>
          <w:kern w:val="2"/>
          <w:sz w:val="24"/>
          <w:szCs w:val="24"/>
          <w:lang w:val="en-US" w:eastAsia="zh-CN" w:bidi="ar-SA"/>
        </w:rPr>
        <w:t>3</w:t>
      </w:r>
      <w:r>
        <w:rPr>
          <w:rFonts w:hint="default" w:ascii="Times New Roman" w:hAnsi="Times New Roman" w:eastAsia="宋体" w:cs="Times New Roman"/>
          <w:b w:val="0"/>
          <w:bCs w:val="0"/>
          <w:color w:val="auto"/>
          <w:kern w:val="2"/>
          <w:sz w:val="24"/>
          <w:szCs w:val="24"/>
          <w:lang w:val="en-US" w:eastAsia="zh-CN" w:bidi="ar-SA"/>
        </w:rPr>
        <w:t>2. What does Levine want to explain by mentioning the rubber band?</w:t>
      </w:r>
    </w:p>
    <w:p>
      <w:pPr>
        <w:tabs>
          <w:tab w:val="left" w:pos="4873"/>
        </w:tabs>
        <w:spacing w:line="360" w:lineRule="auto"/>
        <w:jc w:val="both"/>
        <w:textAlignment w:val="center"/>
        <w:rPr>
          <w:rFonts w:hint="default" w:ascii="Times New Roman" w:hAnsi="Times New Roman" w:eastAsia="宋体" w:cs="Times New Roman"/>
          <w:b w:val="0"/>
          <w:bCs w:val="0"/>
          <w:color w:val="auto"/>
          <w:kern w:val="2"/>
          <w:sz w:val="24"/>
          <w:szCs w:val="24"/>
          <w:lang w:val="en-US" w:eastAsia="zh-CN" w:bidi="ar-SA"/>
        </w:rPr>
      </w:pPr>
      <w:r>
        <w:rPr>
          <w:rFonts w:hint="default" w:ascii="Times New Roman" w:hAnsi="Times New Roman" w:eastAsia="宋体" w:cs="Times New Roman"/>
          <w:b w:val="0"/>
          <w:bCs w:val="0"/>
          <w:color w:val="auto"/>
          <w:kern w:val="2"/>
          <w:sz w:val="24"/>
          <w:szCs w:val="24"/>
          <w:lang w:val="en-US" w:eastAsia="zh-CN" w:bidi="ar-SA"/>
        </w:rPr>
        <w:t>A. The right way of exercising.</w:t>
      </w:r>
      <w:r>
        <w:rPr>
          <w:rFonts w:hint="default" w:ascii="Times New Roman" w:hAnsi="Times New Roman" w:eastAsia="宋体" w:cs="Times New Roman"/>
          <w:b w:val="0"/>
          <w:bCs w:val="0"/>
          <w:color w:val="auto"/>
          <w:kern w:val="2"/>
          <w:sz w:val="24"/>
          <w:szCs w:val="24"/>
          <w:lang w:val="en-US" w:eastAsia="zh-CN" w:bidi="ar-SA"/>
        </w:rPr>
        <w:tab/>
      </w:r>
      <w:r>
        <w:rPr>
          <w:rFonts w:hint="default" w:ascii="Times New Roman" w:hAnsi="Times New Roman" w:eastAsia="宋体" w:cs="Times New Roman"/>
          <w:b w:val="0"/>
          <w:bCs w:val="0"/>
          <w:color w:val="auto"/>
          <w:kern w:val="2"/>
          <w:sz w:val="24"/>
          <w:szCs w:val="24"/>
          <w:lang w:val="en-US" w:eastAsia="zh-CN" w:bidi="ar-SA"/>
        </w:rPr>
        <w:t>B. The causes of a heart attack.</w:t>
      </w:r>
    </w:p>
    <w:p>
      <w:pPr>
        <w:tabs>
          <w:tab w:val="left" w:pos="4873"/>
        </w:tabs>
        <w:spacing w:line="360" w:lineRule="auto"/>
        <w:jc w:val="both"/>
        <w:textAlignment w:val="center"/>
        <w:rPr>
          <w:rFonts w:hint="default" w:ascii="Times New Roman" w:hAnsi="Times New Roman" w:eastAsia="宋体" w:cs="Times New Roman"/>
          <w:b w:val="0"/>
          <w:bCs w:val="0"/>
          <w:color w:val="auto"/>
          <w:kern w:val="2"/>
          <w:sz w:val="24"/>
          <w:szCs w:val="24"/>
          <w:lang w:val="en-US" w:eastAsia="zh-CN" w:bidi="ar-SA"/>
        </w:rPr>
      </w:pPr>
      <w:r>
        <w:rPr>
          <w:rFonts w:hint="default" w:ascii="Times New Roman" w:hAnsi="Times New Roman" w:eastAsia="宋体" w:cs="Times New Roman"/>
          <w:b w:val="0"/>
          <w:bCs w:val="0"/>
          <w:color w:val="auto"/>
          <w:kern w:val="2"/>
          <w:sz w:val="24"/>
          <w:szCs w:val="24"/>
          <w:lang w:val="en-US" w:eastAsia="zh-CN" w:bidi="ar-SA"/>
        </w:rPr>
        <w:t>C. The difficulty of keeping fit.</w:t>
      </w:r>
      <w:r>
        <w:rPr>
          <w:rFonts w:hint="default" w:ascii="Times New Roman" w:hAnsi="Times New Roman" w:eastAsia="宋体" w:cs="Times New Roman"/>
          <w:b w:val="0"/>
          <w:bCs w:val="0"/>
          <w:color w:val="auto"/>
          <w:kern w:val="2"/>
          <w:sz w:val="24"/>
          <w:szCs w:val="24"/>
          <w:lang w:val="en-US" w:eastAsia="zh-CN" w:bidi="ar-SA"/>
        </w:rPr>
        <w:tab/>
      </w:r>
      <w:r>
        <w:rPr>
          <w:rFonts w:hint="default" w:ascii="Times New Roman" w:hAnsi="Times New Roman" w:eastAsia="宋体" w:cs="Times New Roman"/>
          <w:b w:val="0"/>
          <w:bCs w:val="0"/>
          <w:color w:val="auto"/>
          <w:kern w:val="2"/>
          <w:sz w:val="24"/>
          <w:szCs w:val="24"/>
          <w:lang w:val="en-US" w:eastAsia="zh-CN" w:bidi="ar-SA"/>
        </w:rPr>
        <w:t>D. The aging process of the heart.</w:t>
      </w:r>
    </w:p>
    <w:p>
      <w:pPr>
        <w:spacing w:line="360" w:lineRule="auto"/>
        <w:jc w:val="both"/>
        <w:textAlignment w:val="center"/>
        <w:rPr>
          <w:rFonts w:hint="default" w:ascii="Times New Roman" w:hAnsi="Times New Roman" w:eastAsia="宋体" w:cs="Times New Roman"/>
          <w:b w:val="0"/>
          <w:bCs w:val="0"/>
          <w:color w:val="auto"/>
          <w:kern w:val="2"/>
          <w:sz w:val="24"/>
          <w:szCs w:val="24"/>
          <w:lang w:val="en-US" w:eastAsia="zh-CN" w:bidi="ar-SA"/>
        </w:rPr>
      </w:pPr>
      <w:r>
        <w:rPr>
          <w:rFonts w:hint="eastAsia" w:ascii="Times New Roman" w:hAnsi="Times New Roman" w:eastAsia="宋体" w:cs="Times New Roman"/>
          <w:b w:val="0"/>
          <w:bCs w:val="0"/>
          <w:color w:val="auto"/>
          <w:kern w:val="2"/>
          <w:sz w:val="24"/>
          <w:szCs w:val="24"/>
          <w:lang w:val="en-US" w:eastAsia="zh-CN" w:bidi="ar-SA"/>
        </w:rPr>
        <w:t>3</w:t>
      </w:r>
      <w:r>
        <w:rPr>
          <w:rFonts w:hint="default" w:ascii="Times New Roman" w:hAnsi="Times New Roman" w:eastAsia="宋体" w:cs="Times New Roman"/>
          <w:b w:val="0"/>
          <w:bCs w:val="0"/>
          <w:color w:val="auto"/>
          <w:kern w:val="2"/>
          <w:sz w:val="24"/>
          <w:szCs w:val="24"/>
          <w:lang w:val="en-US" w:eastAsia="zh-CN" w:bidi="ar-SA"/>
        </w:rPr>
        <w:t>3. In which aspect were the two groups different in terms of research design?</w:t>
      </w:r>
    </w:p>
    <w:p>
      <w:pPr>
        <w:tabs>
          <w:tab w:val="left" w:pos="4873"/>
        </w:tabs>
        <w:spacing w:line="360" w:lineRule="auto"/>
        <w:jc w:val="both"/>
        <w:textAlignment w:val="center"/>
        <w:rPr>
          <w:rFonts w:hint="default" w:ascii="Times New Roman" w:hAnsi="Times New Roman" w:eastAsia="宋体" w:cs="Times New Roman"/>
          <w:b w:val="0"/>
          <w:bCs w:val="0"/>
          <w:color w:val="auto"/>
          <w:kern w:val="2"/>
          <w:sz w:val="24"/>
          <w:szCs w:val="24"/>
          <w:lang w:val="en-US" w:eastAsia="zh-CN" w:bidi="ar-SA"/>
        </w:rPr>
      </w:pPr>
      <w:r>
        <w:rPr>
          <w:rFonts w:hint="default" w:ascii="Times New Roman" w:hAnsi="Times New Roman" w:eastAsia="宋体" w:cs="Times New Roman"/>
          <w:b w:val="0"/>
          <w:bCs w:val="0"/>
          <w:color w:val="auto"/>
          <w:kern w:val="2"/>
          <w:sz w:val="24"/>
          <w:szCs w:val="24"/>
          <w:lang w:val="en-US" w:eastAsia="zh-CN" w:bidi="ar-SA"/>
        </w:rPr>
        <w:t>A. Diet plan.</w:t>
      </w:r>
      <w:r>
        <w:rPr>
          <w:rFonts w:hint="default" w:ascii="Times New Roman" w:hAnsi="Times New Roman" w:eastAsia="宋体" w:cs="Times New Roman"/>
          <w:b w:val="0"/>
          <w:bCs w:val="0"/>
          <w:color w:val="auto"/>
          <w:kern w:val="2"/>
          <w:sz w:val="24"/>
          <w:szCs w:val="24"/>
          <w:lang w:val="en-US" w:eastAsia="zh-CN" w:bidi="ar-SA"/>
        </w:rPr>
        <w:tab/>
      </w:r>
      <w:r>
        <w:rPr>
          <w:rFonts w:hint="default" w:ascii="Times New Roman" w:hAnsi="Times New Roman" w:eastAsia="宋体" w:cs="Times New Roman"/>
          <w:b w:val="0"/>
          <w:bCs w:val="0"/>
          <w:color w:val="auto"/>
          <w:kern w:val="2"/>
          <w:sz w:val="24"/>
          <w:szCs w:val="24"/>
          <w:lang w:val="en-US" w:eastAsia="zh-CN" w:bidi="ar-SA"/>
        </w:rPr>
        <w:t>B. Professional background.</w:t>
      </w:r>
    </w:p>
    <w:p>
      <w:pPr>
        <w:tabs>
          <w:tab w:val="left" w:pos="4873"/>
        </w:tabs>
        <w:spacing w:line="360" w:lineRule="auto"/>
        <w:jc w:val="both"/>
        <w:textAlignment w:val="center"/>
        <w:rPr>
          <w:rFonts w:hint="default" w:ascii="Times New Roman" w:hAnsi="Times New Roman" w:eastAsia="宋体" w:cs="Times New Roman"/>
          <w:b w:val="0"/>
          <w:bCs w:val="0"/>
          <w:color w:val="auto"/>
          <w:kern w:val="2"/>
          <w:sz w:val="24"/>
          <w:szCs w:val="24"/>
          <w:lang w:val="en-US" w:eastAsia="zh-CN" w:bidi="ar-SA"/>
        </w:rPr>
      </w:pPr>
      <w:r>
        <w:rPr>
          <w:rFonts w:hint="default" w:ascii="Times New Roman" w:hAnsi="Times New Roman" w:eastAsia="宋体" w:cs="Times New Roman"/>
          <w:b w:val="0"/>
          <w:bCs w:val="0"/>
          <w:color w:val="auto"/>
          <w:kern w:val="2"/>
          <w:sz w:val="24"/>
          <w:szCs w:val="24"/>
          <w:lang w:val="en-US" w:eastAsia="zh-CN" w:bidi="ar-SA"/>
        </w:rPr>
        <w:t>C. Exercise type.</w:t>
      </w:r>
      <w:r>
        <w:rPr>
          <w:rFonts w:hint="default" w:ascii="Times New Roman" w:hAnsi="Times New Roman" w:eastAsia="宋体" w:cs="Times New Roman"/>
          <w:b w:val="0"/>
          <w:bCs w:val="0"/>
          <w:color w:val="auto"/>
          <w:kern w:val="2"/>
          <w:sz w:val="24"/>
          <w:szCs w:val="24"/>
          <w:lang w:val="en-US" w:eastAsia="zh-CN" w:bidi="ar-SA"/>
        </w:rPr>
        <w:tab/>
      </w:r>
      <w:r>
        <w:rPr>
          <w:rFonts w:hint="default" w:ascii="Times New Roman" w:hAnsi="Times New Roman" w:eastAsia="宋体" w:cs="Times New Roman"/>
          <w:b w:val="0"/>
          <w:bCs w:val="0"/>
          <w:color w:val="auto"/>
          <w:kern w:val="2"/>
          <w:sz w:val="24"/>
          <w:szCs w:val="24"/>
          <w:lang w:val="en-US" w:eastAsia="zh-CN" w:bidi="ar-SA"/>
        </w:rPr>
        <w:t>D. Previous physical condition.</w:t>
      </w:r>
    </w:p>
    <w:p>
      <w:pPr>
        <w:spacing w:line="360" w:lineRule="auto"/>
        <w:jc w:val="both"/>
        <w:textAlignment w:val="center"/>
        <w:rPr>
          <w:rFonts w:hint="default" w:ascii="Times New Roman" w:hAnsi="Times New Roman" w:eastAsia="宋体" w:cs="Times New Roman"/>
          <w:b w:val="0"/>
          <w:bCs w:val="0"/>
          <w:color w:val="auto"/>
          <w:kern w:val="2"/>
          <w:sz w:val="24"/>
          <w:szCs w:val="24"/>
          <w:lang w:val="en-US" w:eastAsia="zh-CN" w:bidi="ar-SA"/>
        </w:rPr>
      </w:pPr>
      <w:r>
        <w:rPr>
          <w:rFonts w:hint="eastAsia" w:ascii="Times New Roman" w:hAnsi="Times New Roman" w:eastAsia="宋体" w:cs="Times New Roman"/>
          <w:b w:val="0"/>
          <w:bCs w:val="0"/>
          <w:color w:val="auto"/>
          <w:kern w:val="2"/>
          <w:sz w:val="24"/>
          <w:szCs w:val="24"/>
          <w:lang w:val="en-US" w:eastAsia="zh-CN" w:bidi="ar-SA"/>
        </w:rPr>
        <w:t>3</w:t>
      </w:r>
      <w:r>
        <w:rPr>
          <w:rFonts w:hint="default" w:ascii="Times New Roman" w:hAnsi="Times New Roman" w:eastAsia="宋体" w:cs="Times New Roman"/>
          <w:b w:val="0"/>
          <w:bCs w:val="0"/>
          <w:color w:val="auto"/>
          <w:kern w:val="2"/>
          <w:sz w:val="24"/>
          <w:szCs w:val="24"/>
          <w:lang w:val="en-US" w:eastAsia="zh-CN" w:bidi="ar-SA"/>
        </w:rPr>
        <w:t>4. What does Levine’s research find?</w:t>
      </w:r>
    </w:p>
    <w:p>
      <w:pPr>
        <w:spacing w:line="360" w:lineRule="auto"/>
        <w:jc w:val="both"/>
        <w:textAlignment w:val="center"/>
        <w:rPr>
          <w:rFonts w:hint="default" w:ascii="Times New Roman" w:hAnsi="Times New Roman" w:eastAsia="宋体" w:cs="Times New Roman"/>
          <w:b w:val="0"/>
          <w:bCs w:val="0"/>
          <w:color w:val="auto"/>
          <w:kern w:val="2"/>
          <w:sz w:val="24"/>
          <w:szCs w:val="24"/>
          <w:lang w:val="en-US" w:eastAsia="zh-CN" w:bidi="ar-SA"/>
        </w:rPr>
      </w:pPr>
      <w:r>
        <w:rPr>
          <w:rFonts w:hint="default" w:ascii="Times New Roman" w:hAnsi="Times New Roman" w:eastAsia="宋体" w:cs="Times New Roman"/>
          <w:b w:val="0"/>
          <w:bCs w:val="0"/>
          <w:color w:val="auto"/>
          <w:kern w:val="2"/>
          <w:sz w:val="24"/>
          <w:szCs w:val="24"/>
          <w:lang w:val="en-US" w:eastAsia="zh-CN" w:bidi="ar-SA"/>
        </w:rPr>
        <w:t>A. Middle-aged hearts get younger with aerobic exercise.</w:t>
      </w:r>
    </w:p>
    <w:p>
      <w:pPr>
        <w:spacing w:line="360" w:lineRule="auto"/>
        <w:jc w:val="both"/>
        <w:textAlignment w:val="center"/>
        <w:rPr>
          <w:rFonts w:hint="default" w:ascii="Times New Roman" w:hAnsi="Times New Roman" w:eastAsia="宋体" w:cs="Times New Roman"/>
          <w:b w:val="0"/>
          <w:bCs w:val="0"/>
          <w:color w:val="auto"/>
          <w:kern w:val="2"/>
          <w:sz w:val="24"/>
          <w:szCs w:val="24"/>
          <w:lang w:val="en-US" w:eastAsia="zh-CN" w:bidi="ar-SA"/>
        </w:rPr>
      </w:pPr>
      <w:r>
        <w:rPr>
          <w:rFonts w:hint="default" w:ascii="Times New Roman" w:hAnsi="Times New Roman" w:eastAsia="宋体" w:cs="Times New Roman"/>
          <w:b w:val="0"/>
          <w:bCs w:val="0"/>
          <w:color w:val="auto"/>
          <w:kern w:val="2"/>
          <w:sz w:val="24"/>
          <w:szCs w:val="24"/>
          <w:lang w:val="en-US" w:eastAsia="zh-CN" w:bidi="ar-SA"/>
        </w:rPr>
        <w:t>B. High-intensity exercise is more suitable for the young.</w:t>
      </w:r>
    </w:p>
    <w:p>
      <w:pPr>
        <w:spacing w:line="360" w:lineRule="auto"/>
        <w:jc w:val="both"/>
        <w:textAlignment w:val="center"/>
        <w:rPr>
          <w:rFonts w:hint="default" w:ascii="Times New Roman" w:hAnsi="Times New Roman" w:eastAsia="宋体" w:cs="Times New Roman"/>
          <w:b w:val="0"/>
          <w:bCs w:val="0"/>
          <w:color w:val="auto"/>
          <w:kern w:val="2"/>
          <w:sz w:val="24"/>
          <w:szCs w:val="24"/>
          <w:lang w:val="en-US" w:eastAsia="zh-CN" w:bidi="ar-SA"/>
        </w:rPr>
      </w:pPr>
      <w:r>
        <w:rPr>
          <w:rFonts w:hint="default" w:ascii="Times New Roman" w:hAnsi="Times New Roman" w:eastAsia="宋体" w:cs="Times New Roman"/>
          <w:b w:val="0"/>
          <w:bCs w:val="0"/>
          <w:color w:val="auto"/>
          <w:kern w:val="2"/>
          <w:sz w:val="24"/>
          <w:szCs w:val="24"/>
          <w:lang w:val="en-US" w:eastAsia="zh-CN" w:bidi="ar-SA"/>
        </w:rPr>
        <w:t>C. It is never too late for people to start taking exercise.</w:t>
      </w:r>
    </w:p>
    <w:p>
      <w:pPr>
        <w:spacing w:line="360" w:lineRule="auto"/>
        <w:jc w:val="both"/>
        <w:textAlignment w:val="center"/>
        <w:rPr>
          <w:rFonts w:hint="default" w:ascii="Times New Roman" w:hAnsi="Times New Roman" w:eastAsia="宋体" w:cs="Times New Roman"/>
          <w:b w:val="0"/>
          <w:bCs w:val="0"/>
          <w:color w:val="auto"/>
          <w:kern w:val="2"/>
          <w:sz w:val="24"/>
          <w:szCs w:val="24"/>
          <w:lang w:val="en-US" w:eastAsia="zh-CN" w:bidi="ar-SA"/>
        </w:rPr>
      </w:pPr>
      <w:r>
        <w:rPr>
          <w:rFonts w:hint="default" w:ascii="Times New Roman" w:hAnsi="Times New Roman" w:eastAsia="宋体" w:cs="Times New Roman"/>
          <w:b w:val="0"/>
          <w:bCs w:val="0"/>
          <w:color w:val="auto"/>
          <w:kern w:val="2"/>
          <w:sz w:val="24"/>
          <w:szCs w:val="24"/>
          <w:lang w:val="en-US" w:eastAsia="zh-CN" w:bidi="ar-SA"/>
        </w:rPr>
        <w:t>D. The more exercise we do, the stronger our hearts get.</w:t>
      </w:r>
    </w:p>
    <w:p>
      <w:pPr>
        <w:spacing w:line="360" w:lineRule="auto"/>
        <w:jc w:val="both"/>
        <w:textAlignment w:val="center"/>
        <w:rPr>
          <w:rFonts w:hint="default" w:ascii="Times New Roman" w:hAnsi="Times New Roman" w:eastAsia="宋体" w:cs="Times New Roman"/>
          <w:b w:val="0"/>
          <w:bCs w:val="0"/>
          <w:color w:val="auto"/>
          <w:kern w:val="2"/>
          <w:sz w:val="24"/>
          <w:szCs w:val="24"/>
          <w:lang w:val="en-US" w:eastAsia="zh-CN" w:bidi="ar-SA"/>
        </w:rPr>
      </w:pPr>
      <w:r>
        <w:rPr>
          <w:rFonts w:hint="eastAsia" w:ascii="Times New Roman" w:hAnsi="Times New Roman" w:eastAsia="宋体" w:cs="Times New Roman"/>
          <w:b w:val="0"/>
          <w:bCs w:val="0"/>
          <w:color w:val="auto"/>
          <w:kern w:val="2"/>
          <w:sz w:val="24"/>
          <w:szCs w:val="24"/>
          <w:lang w:val="en-US" w:eastAsia="zh-CN" w:bidi="ar-SA"/>
        </w:rPr>
        <w:t>3</w:t>
      </w:r>
      <w:r>
        <w:rPr>
          <w:rFonts w:hint="default" w:ascii="Times New Roman" w:hAnsi="Times New Roman" w:eastAsia="宋体" w:cs="Times New Roman"/>
          <w:b w:val="0"/>
          <w:bCs w:val="0"/>
          <w:color w:val="auto"/>
          <w:kern w:val="2"/>
          <w:sz w:val="24"/>
          <w:szCs w:val="24"/>
          <w:lang w:val="en-US" w:eastAsia="zh-CN" w:bidi="ar-SA"/>
        </w:rPr>
        <w:t>5. What does Dr. Nieca Goldberg suggest?</w:t>
      </w:r>
    </w:p>
    <w:p>
      <w:pPr>
        <w:tabs>
          <w:tab w:val="left" w:pos="4873"/>
        </w:tabs>
        <w:spacing w:line="360" w:lineRule="auto"/>
        <w:jc w:val="both"/>
        <w:textAlignment w:val="center"/>
        <w:rPr>
          <w:rFonts w:hint="default" w:ascii="Times New Roman" w:hAnsi="Times New Roman" w:eastAsia="宋体" w:cs="Times New Roman"/>
          <w:b w:val="0"/>
          <w:bCs w:val="0"/>
          <w:color w:val="auto"/>
          <w:kern w:val="2"/>
          <w:sz w:val="24"/>
          <w:szCs w:val="24"/>
          <w:lang w:val="en-US" w:eastAsia="zh-CN" w:bidi="ar-SA"/>
        </w:rPr>
      </w:pPr>
      <w:r>
        <w:rPr>
          <w:rFonts w:hint="default" w:ascii="Times New Roman" w:hAnsi="Times New Roman" w:eastAsia="宋体" w:cs="Times New Roman"/>
          <w:b w:val="0"/>
          <w:bCs w:val="0"/>
          <w:color w:val="auto"/>
          <w:kern w:val="2"/>
          <w:sz w:val="24"/>
          <w:szCs w:val="24"/>
          <w:lang w:val="en-US" w:eastAsia="zh-CN" w:bidi="ar-SA"/>
        </w:rPr>
        <w:t>A. Making use of the findings.</w:t>
      </w:r>
      <w:r>
        <w:rPr>
          <w:rFonts w:hint="eastAsia" w:ascii="Times New Roman" w:hAnsi="Times New Roman" w:eastAsia="宋体" w:cs="Times New Roman"/>
          <w:b w:val="0"/>
          <w:bCs w:val="0"/>
          <w:color w:val="auto"/>
          <w:kern w:val="2"/>
          <w:sz w:val="24"/>
          <w:szCs w:val="24"/>
          <w:lang w:val="en-US" w:eastAsia="zh-CN" w:bidi="ar-SA"/>
        </w:rPr>
        <w:t xml:space="preserve">                      </w:t>
      </w:r>
      <w:r>
        <w:rPr>
          <w:rFonts w:hint="default" w:ascii="Times New Roman" w:hAnsi="Times New Roman" w:eastAsia="宋体" w:cs="Times New Roman"/>
          <w:b w:val="0"/>
          <w:bCs w:val="0"/>
          <w:color w:val="auto"/>
          <w:kern w:val="2"/>
          <w:sz w:val="24"/>
          <w:szCs w:val="24"/>
          <w:lang w:val="en-US" w:eastAsia="zh-CN" w:bidi="ar-SA"/>
        </w:rPr>
        <w:t>B. Interviewing the study participants.</w:t>
      </w:r>
    </w:p>
    <w:p>
      <w:pPr>
        <w:tabs>
          <w:tab w:val="left" w:pos="4873"/>
        </w:tabs>
        <w:spacing w:line="360" w:lineRule="auto"/>
        <w:jc w:val="both"/>
        <w:textAlignment w:val="center"/>
        <w:rPr>
          <w:rFonts w:hint="default" w:ascii="Times New Roman" w:hAnsi="Times New Roman" w:eastAsia="宋体" w:cs="Times New Roman"/>
          <w:b w:val="0"/>
          <w:bCs w:val="0"/>
          <w:color w:val="auto"/>
          <w:kern w:val="2"/>
          <w:sz w:val="24"/>
          <w:szCs w:val="24"/>
          <w:lang w:val="en-US" w:eastAsia="zh-CN" w:bidi="ar-SA"/>
        </w:rPr>
      </w:pPr>
      <w:r>
        <w:rPr>
          <w:rFonts w:hint="default" w:ascii="Times New Roman" w:hAnsi="Times New Roman" w:eastAsia="宋体" w:cs="Times New Roman"/>
          <w:b w:val="0"/>
          <w:bCs w:val="0"/>
          <w:color w:val="auto"/>
          <w:kern w:val="2"/>
          <w:sz w:val="24"/>
          <w:szCs w:val="24"/>
          <w:lang w:val="en-US" w:eastAsia="zh-CN" w:bidi="ar-SA"/>
        </w:rPr>
        <w:t>C. Conducting further research.</w:t>
      </w:r>
      <w:r>
        <w:rPr>
          <w:rFonts w:hint="eastAsia" w:ascii="Times New Roman" w:hAnsi="Times New Roman" w:eastAsia="宋体" w:cs="Times New Roman"/>
          <w:b w:val="0"/>
          <w:bCs w:val="0"/>
          <w:color w:val="auto"/>
          <w:kern w:val="2"/>
          <w:sz w:val="24"/>
          <w:szCs w:val="24"/>
          <w:lang w:val="en-US" w:eastAsia="zh-CN" w:bidi="ar-SA"/>
        </w:rPr>
        <w:t xml:space="preserve">                     </w:t>
      </w:r>
      <w:r>
        <w:rPr>
          <w:rFonts w:hint="default" w:ascii="Times New Roman" w:hAnsi="Times New Roman" w:eastAsia="宋体" w:cs="Times New Roman"/>
          <w:b w:val="0"/>
          <w:bCs w:val="0"/>
          <w:color w:val="auto"/>
          <w:kern w:val="2"/>
          <w:sz w:val="24"/>
          <w:szCs w:val="24"/>
          <w:lang w:val="en-US" w:eastAsia="zh-CN" w:bidi="ar-SA"/>
        </w:rPr>
        <w:t>D. Clarifying the purpose of the study.</w:t>
      </w:r>
    </w:p>
    <w:p>
      <w:pPr>
        <w:spacing w:before="320" w:after="120" w:line="360" w:lineRule="auto"/>
        <w:ind w:left="0"/>
        <w:jc w:val="both"/>
        <w:outlineLvl w:val="1"/>
        <w:rPr>
          <w:rFonts w:hint="default" w:ascii="Times New Roman" w:hAnsi="Times New Roman" w:eastAsia="宋体" w:cs="Times New Roman"/>
          <w:sz w:val="24"/>
          <w:szCs w:val="24"/>
        </w:rPr>
      </w:pPr>
      <w:bookmarkStart w:id="0" w:name="heading_0"/>
      <w:r>
        <w:rPr>
          <w:rFonts w:hint="default" w:ascii="Times New Roman" w:hAnsi="Times New Roman" w:eastAsia="宋体" w:cs="Times New Roman"/>
          <w:b/>
          <w:sz w:val="24"/>
          <w:szCs w:val="24"/>
        </w:rPr>
        <w:t>一、语篇结构分析</w:t>
      </w:r>
      <w:bookmarkEnd w:id="0"/>
    </w:p>
    <w:p>
      <w:p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本文为健康科普类说明文，围绕“有氧运动对心脏衰老的影响”展开，采用“提出现象—类比铺垫—实验设计—呈现结果—补充结论—研究评价”的逻辑结构，贴合高考科普文考查范式：</w:t>
      </w:r>
    </w:p>
    <w:p>
      <w:pPr>
        <w:numPr>
          <w:ilvl w:val="0"/>
          <w:numId w:val="1"/>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提出现象（第1段）：阐述年龄增长会导致心脏处理氧气的效率下降，不运动者该变化出现更早。</w:t>
      </w:r>
    </w:p>
    <w:p>
      <w:pPr>
        <w:numPr>
          <w:ilvl w:val="0"/>
          <w:numId w:val="2"/>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类比铺垫（第2段）：以橡皮筋类比心脏衰老，引出核心观点——中年开始运动可改善衰老心脏。</w:t>
      </w:r>
    </w:p>
    <w:p>
      <w:pPr>
        <w:numPr>
          <w:ilvl w:val="0"/>
          <w:numId w:val="3"/>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实验设计与过程（第3段）：介绍实验对象、随机分组方式及两组不同的运动训练方案。</w:t>
      </w:r>
    </w:p>
    <w:p>
      <w:pPr>
        <w:numPr>
          <w:ilvl w:val="0"/>
          <w:numId w:val="4"/>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实验结果（第4段）：说明高强度有氧运动组心脏健康显著改善，无氧运动组无变化并解释原因。</w:t>
      </w:r>
    </w:p>
    <w:p>
      <w:pPr>
        <w:numPr>
          <w:ilvl w:val="0"/>
          <w:numId w:val="5"/>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补充结论（第5段）：指出中年晚期是开始运动的最佳时机，70岁以上老人运动对心脏无明显改善。</w:t>
      </w:r>
    </w:p>
    <w:p>
      <w:pPr>
        <w:numPr>
          <w:ilvl w:val="0"/>
          <w:numId w:val="6"/>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研究评价（第6段）：肯定研究价值，同时指出样本量小的局限性，建议扩大规模重复验证。</w:t>
      </w:r>
    </w:p>
    <w:p>
      <w:pPr>
        <w:spacing w:before="320" w:after="120" w:line="360" w:lineRule="auto"/>
        <w:ind w:left="0"/>
        <w:jc w:val="both"/>
        <w:outlineLvl w:val="1"/>
        <w:rPr>
          <w:rFonts w:hint="default" w:ascii="Times New Roman" w:hAnsi="Times New Roman" w:eastAsia="宋体" w:cs="Times New Roman"/>
          <w:sz w:val="24"/>
          <w:szCs w:val="24"/>
        </w:rPr>
      </w:pPr>
      <w:bookmarkStart w:id="1" w:name="heading_1"/>
      <w:r>
        <w:rPr>
          <w:rFonts w:hint="default" w:ascii="Times New Roman" w:hAnsi="Times New Roman" w:eastAsia="宋体" w:cs="Times New Roman"/>
          <w:b/>
          <w:sz w:val="24"/>
          <w:szCs w:val="24"/>
        </w:rPr>
        <w:t>二、中文翻译</w:t>
      </w:r>
      <w:bookmarkEnd w:id="1"/>
    </w:p>
    <w:p>
      <w:p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随着年龄的增长，即使我们身体健康，心脏处理氧气的效率也不如从前了。大多数人在50多岁或60岁出头会出现最初的迹象。而在不运动的人群中，这种变化甚至会更早开始。</w:t>
      </w:r>
    </w:p>
    <w:p>
      <w:p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想象一根橡皮筋。一开始，它很有弹性，但把它放在抽屉里20年，它会变得干燥且容易断裂，”德克萨斯大学的心脏专家本·莱文博士说。这就是心脏发生的变化。对于那些处于中年的人来说，幸运的是，莱文发现，即使你以前不是一个积极的运动爱好者，现在开始健身也可能有助于改善你衰老的心脏。</w:t>
      </w:r>
    </w:p>
    <w:p>
      <w:p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莱文和他的研究团队挑选了45至64岁之间、不常运动但其他方面健康的志愿者。参与者被随机分为两组。第一组每周参加三次无氧运动——平衡训练和力量训练。第二组在教练的指导下，每周进行四天或更多天的高强度有氧运动。两年后，第二组的心脏健康状况有了显著改善。</w:t>
      </w:r>
    </w:p>
    <w:p>
      <w:p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我们让这些50岁的心脏时光倒流，回到了30或35岁的状态，”莱文说。“它们变得如此强壮和健康的原因是，在运动过程中，它们的心脏现在能更好地充盈，并泵出更多的血液。”但他说，那些参加低强度运动的人的心脏没有变化。</w:t>
      </w:r>
    </w:p>
    <w:p>
      <w:p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“如果你还没有开始运动，人生中开始运动的最佳时机是中年晚期，此时心脏仍然具有灵活性，”莱文说。“我们让健康的70岁老人参加了为期一年的运动训练项目，但他们的心脏完全没有变化。”</w:t>
      </w:r>
    </w:p>
    <w:p>
      <w:p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美国心脏协会发言人妮卡·戈德堡博士说，莱文的发现是一个很好的开端。但这项研究的样本量很小，需要在更大规模的人群中重复进行，以准确确定运动计划的哪些方面影响最大。</w:t>
      </w:r>
    </w:p>
    <w:p>
      <w:pPr>
        <w:spacing w:before="320" w:after="120" w:line="360" w:lineRule="auto"/>
        <w:ind w:left="0"/>
        <w:jc w:val="both"/>
        <w:outlineLvl w:val="1"/>
        <w:rPr>
          <w:rFonts w:hint="default" w:ascii="Times New Roman" w:hAnsi="Times New Roman" w:eastAsia="宋体" w:cs="Times New Roman"/>
          <w:sz w:val="24"/>
          <w:szCs w:val="24"/>
        </w:rPr>
      </w:pPr>
      <w:bookmarkStart w:id="2" w:name="heading_2"/>
      <w:r>
        <w:rPr>
          <w:rFonts w:hint="default" w:ascii="Times New Roman" w:hAnsi="Times New Roman" w:eastAsia="宋体" w:cs="Times New Roman"/>
          <w:b/>
          <w:sz w:val="24"/>
          <w:szCs w:val="24"/>
        </w:rPr>
        <w:t>三、语篇结构词块分类</w:t>
      </w:r>
      <w:bookmarkEnd w:id="2"/>
    </w:p>
    <w:p>
      <w:pPr>
        <w:spacing w:before="300" w:after="120" w:line="360" w:lineRule="auto"/>
        <w:ind w:left="0"/>
        <w:jc w:val="both"/>
        <w:outlineLvl w:val="2"/>
        <w:rPr>
          <w:rFonts w:hint="default" w:ascii="Times New Roman" w:hAnsi="Times New Roman" w:eastAsia="宋体" w:cs="Times New Roman"/>
          <w:sz w:val="24"/>
          <w:szCs w:val="24"/>
        </w:rPr>
      </w:pPr>
      <w:bookmarkStart w:id="3" w:name="heading_3"/>
      <w:r>
        <w:rPr>
          <w:rFonts w:hint="default" w:ascii="Times New Roman" w:hAnsi="Times New Roman" w:eastAsia="宋体" w:cs="Times New Roman"/>
          <w:b/>
          <w:sz w:val="24"/>
          <w:szCs w:val="24"/>
        </w:rPr>
        <w:t>1. 提出现象（对应第1段）</w:t>
      </w:r>
      <w:bookmarkEnd w:id="3"/>
    </w:p>
    <w:p>
      <w:pPr>
        <w:numPr>
          <w:ilvl w:val="0"/>
          <w:numId w:val="7"/>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process v. 处理——此处特指心脏对氧气的代谢功能。</w:t>
      </w:r>
    </w:p>
    <w:p>
      <w:pPr>
        <w:numPr>
          <w:ilvl w:val="0"/>
          <w:numId w:val="8"/>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efficiency n. 效率——衡量心脏功能强弱的核心指标。</w:t>
      </w:r>
    </w:p>
    <w:p>
      <w:pPr>
        <w:numPr>
          <w:ilvl w:val="0"/>
          <w:numId w:val="9"/>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age v. 衰老——引发心脏功能下降的核心背景因素。</w:t>
      </w:r>
    </w:p>
    <w:p>
      <w:pPr>
        <w:numPr>
          <w:ilvl w:val="0"/>
          <w:numId w:val="10"/>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sign n. 迹象——指心脏效率下降的外在表现形式。</w:t>
      </w:r>
    </w:p>
    <w:p>
      <w:pPr>
        <w:spacing w:before="300" w:after="120" w:line="360" w:lineRule="auto"/>
        <w:ind w:left="0"/>
        <w:jc w:val="both"/>
        <w:outlineLvl w:val="2"/>
        <w:rPr>
          <w:rFonts w:hint="default" w:ascii="Times New Roman" w:hAnsi="Times New Roman" w:eastAsia="宋体" w:cs="Times New Roman"/>
          <w:sz w:val="24"/>
          <w:szCs w:val="24"/>
        </w:rPr>
      </w:pPr>
      <w:bookmarkStart w:id="4" w:name="heading_4"/>
      <w:r>
        <w:rPr>
          <w:rFonts w:hint="default" w:ascii="Times New Roman" w:hAnsi="Times New Roman" w:eastAsia="宋体" w:cs="Times New Roman"/>
          <w:b/>
          <w:sz w:val="24"/>
          <w:szCs w:val="24"/>
        </w:rPr>
        <w:t>2. 类比铺垫（对应第2段）</w:t>
      </w:r>
      <w:bookmarkEnd w:id="4"/>
    </w:p>
    <w:p>
      <w:pPr>
        <w:numPr>
          <w:ilvl w:val="0"/>
          <w:numId w:val="11"/>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specialist n. 专家——指代研究主导者本·莱文博士。</w:t>
      </w:r>
    </w:p>
    <w:p>
      <w:pPr>
        <w:numPr>
          <w:ilvl w:val="0"/>
          <w:numId w:val="12"/>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midlife n. 中年——实施运动干预的关键时间节点。</w:t>
      </w:r>
    </w:p>
    <w:p>
      <w:pPr>
        <w:numPr>
          <w:ilvl w:val="0"/>
          <w:numId w:val="13"/>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enthusiastic adj. 积极的——用于区分运动习惯的不同人群。</w:t>
      </w:r>
    </w:p>
    <w:p>
      <w:pPr>
        <w:spacing w:before="300" w:after="120" w:line="360" w:lineRule="auto"/>
        <w:ind w:left="0"/>
        <w:jc w:val="both"/>
        <w:outlineLvl w:val="2"/>
        <w:rPr>
          <w:rFonts w:hint="default" w:ascii="Times New Roman" w:hAnsi="Times New Roman" w:eastAsia="宋体" w:cs="Times New Roman"/>
          <w:sz w:val="24"/>
          <w:szCs w:val="24"/>
        </w:rPr>
      </w:pPr>
      <w:bookmarkStart w:id="5" w:name="heading_5"/>
      <w:r>
        <w:rPr>
          <w:rFonts w:hint="default" w:ascii="Times New Roman" w:hAnsi="Times New Roman" w:eastAsia="宋体" w:cs="Times New Roman"/>
          <w:b/>
          <w:sz w:val="24"/>
          <w:szCs w:val="24"/>
        </w:rPr>
        <w:t>3. 实验设计与过程（对应第3段）</w:t>
      </w:r>
      <w:bookmarkEnd w:id="5"/>
    </w:p>
    <w:p>
      <w:pPr>
        <w:numPr>
          <w:ilvl w:val="0"/>
          <w:numId w:val="14"/>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research team 研究团队——负责实验设计与实施的主体。</w:t>
      </w:r>
    </w:p>
    <w:p>
      <w:pPr>
        <w:numPr>
          <w:ilvl w:val="0"/>
          <w:numId w:val="15"/>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randomly adv. 随机地——实验分组的科学方式，保证对比客观性。</w:t>
      </w:r>
    </w:p>
    <w:p>
      <w:pPr>
        <w:numPr>
          <w:ilvl w:val="0"/>
          <w:numId w:val="16"/>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divide v. 划分——实验设计的核心步骤，将对象分为对照组与实验组。</w:t>
      </w:r>
    </w:p>
    <w:p>
      <w:pPr>
        <w:numPr>
          <w:ilvl w:val="0"/>
          <w:numId w:val="17"/>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aerobic exercise 有氧运动——实验组的核心训练方式，本文研究重点。</w:t>
      </w:r>
    </w:p>
    <w:p>
      <w:pPr>
        <w:numPr>
          <w:ilvl w:val="0"/>
          <w:numId w:val="18"/>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nonaerobic exercise 无氧运动——对照组的训练方式，用于对比参照。</w:t>
      </w:r>
    </w:p>
    <w:p>
      <w:pPr>
        <w:numPr>
          <w:ilvl w:val="0"/>
          <w:numId w:val="19"/>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intense adj. 高强度的——描述实验组有氧运动的核心特征。</w:t>
      </w:r>
    </w:p>
    <w:p>
      <w:pPr>
        <w:spacing w:before="300" w:after="120" w:line="360" w:lineRule="auto"/>
        <w:ind w:left="0"/>
        <w:jc w:val="both"/>
        <w:outlineLvl w:val="2"/>
        <w:rPr>
          <w:rFonts w:hint="default" w:ascii="Times New Roman" w:hAnsi="Times New Roman" w:eastAsia="宋体" w:cs="Times New Roman"/>
          <w:sz w:val="24"/>
          <w:szCs w:val="24"/>
        </w:rPr>
      </w:pPr>
      <w:bookmarkStart w:id="6" w:name="heading_6"/>
      <w:r>
        <w:rPr>
          <w:rFonts w:hint="default" w:ascii="Times New Roman" w:hAnsi="Times New Roman" w:eastAsia="宋体" w:cs="Times New Roman"/>
          <w:b/>
          <w:sz w:val="24"/>
          <w:szCs w:val="24"/>
        </w:rPr>
        <w:t>4. 实验结果（对应第4段）</w:t>
      </w:r>
      <w:bookmarkEnd w:id="6"/>
    </w:p>
    <w:p>
      <w:pPr>
        <w:numPr>
          <w:ilvl w:val="0"/>
          <w:numId w:val="20"/>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remarkable adj. 显著的——形容有氧运动组心脏健康的改善程度。</w:t>
      </w:r>
    </w:p>
    <w:p>
      <w:pPr>
        <w:numPr>
          <w:ilvl w:val="0"/>
          <w:numId w:val="21"/>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pump v. 泵送——指心脏的核心生理功能，解释运动有效的机理。</w:t>
      </w:r>
    </w:p>
    <w:p>
      <w:pPr>
        <w:spacing w:before="300" w:after="120" w:line="360" w:lineRule="auto"/>
        <w:ind w:left="0"/>
        <w:jc w:val="both"/>
        <w:outlineLvl w:val="2"/>
        <w:rPr>
          <w:rFonts w:hint="default" w:ascii="Times New Roman" w:hAnsi="Times New Roman" w:eastAsia="宋体" w:cs="Times New Roman"/>
          <w:sz w:val="24"/>
          <w:szCs w:val="24"/>
        </w:rPr>
      </w:pPr>
      <w:bookmarkStart w:id="7" w:name="heading_7"/>
      <w:r>
        <w:rPr>
          <w:rFonts w:hint="default" w:ascii="Times New Roman" w:hAnsi="Times New Roman" w:eastAsia="宋体" w:cs="Times New Roman"/>
          <w:b/>
          <w:sz w:val="24"/>
          <w:szCs w:val="24"/>
        </w:rPr>
        <w:t>5. 补充结论（对应第5段）</w:t>
      </w:r>
      <w:bookmarkEnd w:id="7"/>
    </w:p>
    <w:p>
      <w:pPr>
        <w:numPr>
          <w:ilvl w:val="0"/>
          <w:numId w:val="22"/>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flexibility n. 灵活性——中年晚期心脏仍具备的、运动干预有效的生理前提。</w:t>
      </w:r>
    </w:p>
    <w:p>
      <w:pPr>
        <w:numPr>
          <w:ilvl w:val="0"/>
          <w:numId w:val="23"/>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program n. 项目——指针对老年人设计的系统性运动训练安排。</w:t>
      </w:r>
    </w:p>
    <w:p>
      <w:pPr>
        <w:numPr>
          <w:ilvl w:val="0"/>
          <w:numId w:val="24"/>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elderly adj. 年老的——指代70岁以上、运动干预无效的人群。</w:t>
      </w:r>
    </w:p>
    <w:p>
      <w:pPr>
        <w:spacing w:before="300" w:after="120" w:line="360" w:lineRule="auto"/>
        <w:ind w:left="0"/>
        <w:jc w:val="both"/>
        <w:outlineLvl w:val="2"/>
        <w:rPr>
          <w:rFonts w:hint="default" w:ascii="Times New Roman" w:hAnsi="Times New Roman" w:eastAsia="宋体" w:cs="Times New Roman"/>
          <w:sz w:val="24"/>
          <w:szCs w:val="24"/>
        </w:rPr>
      </w:pPr>
      <w:bookmarkStart w:id="8" w:name="heading_8"/>
      <w:r>
        <w:rPr>
          <w:rFonts w:hint="default" w:ascii="Times New Roman" w:hAnsi="Times New Roman" w:eastAsia="宋体" w:cs="Times New Roman"/>
          <w:b/>
          <w:sz w:val="24"/>
          <w:szCs w:val="24"/>
        </w:rPr>
        <w:t>6. 研究评价（对应第6段）</w:t>
      </w:r>
      <w:bookmarkEnd w:id="8"/>
    </w:p>
    <w:p>
      <w:pPr>
        <w:numPr>
          <w:ilvl w:val="0"/>
          <w:numId w:val="25"/>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finding n. 发现——指莱文团队的实验核心结论。</w:t>
      </w:r>
    </w:p>
    <w:p>
      <w:pPr>
        <w:numPr>
          <w:ilvl w:val="0"/>
          <w:numId w:val="26"/>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sample n. 样本——指出实验的局限性，即研究对象规模不足。</w:t>
      </w:r>
    </w:p>
    <w:p>
      <w:pPr>
        <w:numPr>
          <w:ilvl w:val="0"/>
          <w:numId w:val="27"/>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repeat v. 重复——针对局限性提出的研究改进建议。</w:t>
      </w:r>
    </w:p>
    <w:p>
      <w:pPr>
        <w:numPr>
          <w:ilvl w:val="0"/>
          <w:numId w:val="28"/>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determine v. 确定——指需进一步明确运动计划的关键影响因素。</w:t>
      </w:r>
    </w:p>
    <w:p>
      <w:pPr>
        <w:numPr>
          <w:ilvl w:val="0"/>
          <w:numId w:val="29"/>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aspect n. 方面——指代运动计划的具体组成部分。</w:t>
      </w:r>
    </w:p>
    <w:p>
      <w:pPr>
        <w:spacing w:before="320" w:after="120" w:line="360" w:lineRule="auto"/>
        <w:ind w:left="0"/>
        <w:jc w:val="both"/>
        <w:outlineLvl w:val="1"/>
        <w:rPr>
          <w:rFonts w:hint="default" w:ascii="Times New Roman" w:hAnsi="Times New Roman" w:eastAsia="宋体" w:cs="Times New Roman"/>
          <w:sz w:val="24"/>
          <w:szCs w:val="24"/>
        </w:rPr>
      </w:pPr>
      <w:bookmarkStart w:id="9" w:name="heading_9"/>
      <w:r>
        <w:rPr>
          <w:rFonts w:hint="default" w:ascii="Times New Roman" w:hAnsi="Times New Roman" w:eastAsia="宋体" w:cs="Times New Roman"/>
          <w:b/>
          <w:sz w:val="24"/>
          <w:szCs w:val="24"/>
        </w:rPr>
        <w:t>四、核心词块精讲精练</w:t>
      </w:r>
      <w:bookmarkEnd w:id="9"/>
    </w:p>
    <w:p>
      <w:pPr>
        <w:numPr>
          <w:ilvl w:val="0"/>
          <w:numId w:val="30"/>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b/>
          <w:bCs/>
          <w:sz w:val="24"/>
          <w:szCs w:val="24"/>
        </w:rPr>
        <w:t xml:space="preserve">aerobic exercise </w:t>
      </w:r>
      <w:r>
        <w:rPr>
          <w:rFonts w:hint="eastAsia" w:ascii="Times New Roman" w:hAnsi="Times New Roman" w:eastAsia="宋体" w:cs="Times New Roman"/>
          <w:sz w:val="24"/>
          <w:szCs w:val="24"/>
          <w:lang w:val="en-US" w:eastAsia="zh-CN"/>
        </w:rPr>
        <w:t xml:space="preserve"> </w:t>
      </w:r>
      <w:r>
        <w:rPr>
          <w:rFonts w:hint="default" w:ascii="Times New Roman" w:hAnsi="Times New Roman" w:eastAsia="宋体" w:cs="Times New Roman"/>
          <w:sz w:val="24"/>
          <w:szCs w:val="24"/>
        </w:rPr>
        <w:t>/eəˈrəʊbɪk/有氧运动</w:t>
      </w:r>
    </w:p>
    <w:p>
      <w:pPr>
        <w:numPr>
          <w:ilvl w:val="0"/>
          <w:numId w:val="31"/>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 xml:space="preserve">例句1：High-intensity </w:t>
      </w:r>
      <w:r>
        <w:rPr>
          <w:rFonts w:hint="default" w:ascii="Times New Roman" w:hAnsi="Times New Roman" w:eastAsia="宋体" w:cs="Times New Roman"/>
          <w:b w:val="0"/>
          <w:bCs w:val="0"/>
          <w:color w:val="0000FF"/>
          <w:sz w:val="24"/>
          <w:szCs w:val="24"/>
        </w:rPr>
        <w:t>aerobic exercise</w:t>
      </w:r>
      <w:r>
        <w:rPr>
          <w:rFonts w:hint="default" w:ascii="Times New Roman" w:hAnsi="Times New Roman" w:eastAsia="宋体" w:cs="Times New Roman"/>
          <w:sz w:val="24"/>
          <w:szCs w:val="24"/>
        </w:rPr>
        <w:t xml:space="preserve"> can improve heart health effectively.（高考阅读：健康科普类）</w:t>
      </w:r>
    </w:p>
    <w:p>
      <w:pPr>
        <w:numPr>
          <w:ilvl w:val="0"/>
          <w:numId w:val="32"/>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翻译：高强度有氧运动能有效改善心脏健康。</w:t>
      </w:r>
    </w:p>
    <w:p>
      <w:pPr>
        <w:numPr>
          <w:ilvl w:val="0"/>
          <w:numId w:val="33"/>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 xml:space="preserve">例句2：Doing </w:t>
      </w:r>
      <w:r>
        <w:rPr>
          <w:rFonts w:hint="default" w:ascii="Times New Roman" w:hAnsi="Times New Roman" w:eastAsia="宋体" w:cs="Times New Roman"/>
          <w:b w:val="0"/>
          <w:bCs w:val="0"/>
          <w:color w:val="0000FF"/>
          <w:sz w:val="24"/>
          <w:szCs w:val="24"/>
        </w:rPr>
        <w:t>aerobic exercise</w:t>
      </w:r>
      <w:r>
        <w:rPr>
          <w:rFonts w:hint="default" w:ascii="Times New Roman" w:hAnsi="Times New Roman" w:eastAsia="宋体" w:cs="Times New Roman"/>
          <w:sz w:val="24"/>
          <w:szCs w:val="24"/>
        </w:rPr>
        <w:t xml:space="preserve"> regularly is beneficial to our physical fitness.（高考写作：健康生活话题）</w:t>
      </w:r>
    </w:p>
    <w:p>
      <w:pPr>
        <w:numPr>
          <w:ilvl w:val="0"/>
          <w:numId w:val="0"/>
        </w:numPr>
        <w:spacing w:before="120" w:after="120" w:line="360" w:lineRule="auto"/>
        <w:jc w:val="both"/>
        <w:rPr>
          <w:rFonts w:hint="default" w:ascii="Times New Roman" w:hAnsi="Times New Roman" w:eastAsia="宋体" w:cs="Times New Roman"/>
          <w:sz w:val="24"/>
          <w:szCs w:val="24"/>
        </w:rPr>
      </w:pPr>
      <w:r>
        <w:rPr>
          <w:rFonts w:hint="eastAsia" w:ascii="Times New Roman" w:hAnsi="Times New Roman" w:eastAsia="宋体" w:cs="Times New Roman"/>
          <w:sz w:val="24"/>
          <w:szCs w:val="24"/>
          <w:lang w:val="en-US" w:eastAsia="zh-CN"/>
        </w:rPr>
        <w:t xml:space="preserve">2.    </w:t>
      </w:r>
      <w:r>
        <w:rPr>
          <w:rFonts w:hint="eastAsia" w:ascii="Times New Roman" w:hAnsi="Times New Roman" w:eastAsia="宋体" w:cs="Times New Roman"/>
          <w:b/>
          <w:bCs/>
          <w:sz w:val="24"/>
          <w:szCs w:val="24"/>
          <w:lang w:val="en-US" w:eastAsia="zh-CN"/>
        </w:rPr>
        <w:t xml:space="preserve"> </w:t>
      </w:r>
      <w:r>
        <w:rPr>
          <w:rFonts w:hint="default" w:ascii="Times New Roman" w:hAnsi="Times New Roman" w:eastAsia="宋体" w:cs="Times New Roman"/>
          <w:b/>
          <w:bCs/>
          <w:sz w:val="24"/>
          <w:szCs w:val="24"/>
        </w:rPr>
        <w:t xml:space="preserve">heart health </w:t>
      </w:r>
      <w:r>
        <w:rPr>
          <w:rFonts w:hint="default" w:ascii="Times New Roman" w:hAnsi="Times New Roman" w:eastAsia="宋体" w:cs="Times New Roman"/>
          <w:sz w:val="24"/>
          <w:szCs w:val="24"/>
        </w:rPr>
        <w:t>心脏健康</w:t>
      </w:r>
    </w:p>
    <w:p>
      <w:pPr>
        <w:numPr>
          <w:ilvl w:val="0"/>
          <w:numId w:val="34"/>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 xml:space="preserve">例句1：The study shows that aerobic exercise contributes to better </w:t>
      </w:r>
      <w:r>
        <w:rPr>
          <w:rFonts w:hint="default" w:ascii="Times New Roman" w:hAnsi="Times New Roman" w:eastAsia="宋体" w:cs="Times New Roman"/>
          <w:b w:val="0"/>
          <w:bCs w:val="0"/>
          <w:color w:val="0000FF"/>
          <w:sz w:val="24"/>
          <w:szCs w:val="24"/>
        </w:rPr>
        <w:t>heart health</w:t>
      </w:r>
      <w:r>
        <w:rPr>
          <w:rFonts w:hint="default" w:ascii="Times New Roman" w:hAnsi="Times New Roman" w:eastAsia="宋体" w:cs="Times New Roman"/>
          <w:sz w:val="24"/>
          <w:szCs w:val="24"/>
        </w:rPr>
        <w:t>.（高考阅读：科研科普类）</w:t>
      </w:r>
    </w:p>
    <w:p>
      <w:pPr>
        <w:numPr>
          <w:ilvl w:val="0"/>
          <w:numId w:val="35"/>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翻译：研究表明，有氧运动有助于改善心脏健康。</w:t>
      </w:r>
    </w:p>
    <w:p>
      <w:pPr>
        <w:numPr>
          <w:ilvl w:val="0"/>
          <w:numId w:val="36"/>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 xml:space="preserve">例句2：We should pay more attention to our </w:t>
      </w:r>
      <w:r>
        <w:rPr>
          <w:rFonts w:hint="default" w:ascii="Times New Roman" w:hAnsi="Times New Roman" w:eastAsia="宋体" w:cs="Times New Roman"/>
          <w:b w:val="0"/>
          <w:bCs w:val="0"/>
          <w:color w:val="0000FF"/>
          <w:sz w:val="24"/>
          <w:szCs w:val="24"/>
        </w:rPr>
        <w:t>heart health</w:t>
      </w:r>
      <w:r>
        <w:rPr>
          <w:rFonts w:hint="default" w:ascii="Times New Roman" w:hAnsi="Times New Roman" w:eastAsia="宋体" w:cs="Times New Roman"/>
          <w:sz w:val="24"/>
          <w:szCs w:val="24"/>
        </w:rPr>
        <w:t xml:space="preserve"> as we grow older.（高考写作：健康养生话题）</w:t>
      </w:r>
    </w:p>
    <w:p>
      <w:pPr>
        <w:numPr>
          <w:ilvl w:val="0"/>
          <w:numId w:val="0"/>
        </w:numPr>
        <w:spacing w:before="120" w:after="120" w:line="360" w:lineRule="auto"/>
        <w:jc w:val="both"/>
        <w:rPr>
          <w:rFonts w:hint="default" w:ascii="Times New Roman" w:hAnsi="Times New Roman" w:eastAsia="宋体" w:cs="Times New Roman"/>
          <w:sz w:val="24"/>
          <w:szCs w:val="24"/>
        </w:rPr>
      </w:pPr>
      <w:r>
        <w:rPr>
          <w:rFonts w:hint="eastAsia" w:ascii="Times New Roman" w:hAnsi="Times New Roman" w:eastAsia="宋体" w:cs="Times New Roman"/>
          <w:sz w:val="24"/>
          <w:szCs w:val="24"/>
          <w:lang w:val="en-US" w:eastAsia="zh-CN"/>
        </w:rPr>
        <w:t xml:space="preserve">3.      </w:t>
      </w:r>
      <w:r>
        <w:rPr>
          <w:rFonts w:hint="default" w:ascii="Times New Roman" w:hAnsi="Times New Roman" w:eastAsia="宋体" w:cs="Times New Roman"/>
          <w:b/>
          <w:bCs/>
          <w:sz w:val="24"/>
          <w:szCs w:val="24"/>
        </w:rPr>
        <w:t>randomly</w:t>
      </w:r>
      <w:r>
        <w:rPr>
          <w:rFonts w:hint="default" w:ascii="Times New Roman" w:hAnsi="Times New Roman" w:eastAsia="宋体" w:cs="Times New Roman"/>
          <w:sz w:val="24"/>
          <w:szCs w:val="24"/>
        </w:rPr>
        <w:t xml:space="preserve"> /ˈrændəmli/</w:t>
      </w:r>
      <w:r>
        <w:rPr>
          <w:rFonts w:hint="eastAsia" w:ascii="Times New Roman" w:hAnsi="Times New Roman" w:eastAsia="宋体" w:cs="Times New Roman"/>
          <w:sz w:val="24"/>
          <w:szCs w:val="24"/>
          <w:lang w:val="en-US" w:eastAsia="zh-CN"/>
        </w:rPr>
        <w:t xml:space="preserve"> </w:t>
      </w:r>
      <w:r>
        <w:rPr>
          <w:rFonts w:hint="default" w:ascii="Times New Roman" w:hAnsi="Times New Roman" w:eastAsia="宋体" w:cs="Times New Roman"/>
          <w:b/>
          <w:bCs/>
          <w:sz w:val="24"/>
          <w:szCs w:val="24"/>
        </w:rPr>
        <w:t>divide</w:t>
      </w:r>
      <w:r>
        <w:rPr>
          <w:rFonts w:hint="default" w:ascii="Times New Roman" w:hAnsi="Times New Roman" w:eastAsia="宋体" w:cs="Times New Roman"/>
          <w:sz w:val="24"/>
          <w:szCs w:val="24"/>
        </w:rPr>
        <w:t xml:space="preserve"> 随机分组</w:t>
      </w:r>
    </w:p>
    <w:p>
      <w:pPr>
        <w:numPr>
          <w:ilvl w:val="0"/>
          <w:numId w:val="37"/>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 xml:space="preserve">例句1：Participants were </w:t>
      </w:r>
      <w:r>
        <w:rPr>
          <w:rFonts w:hint="default" w:ascii="Times New Roman" w:hAnsi="Times New Roman" w:eastAsia="宋体" w:cs="Times New Roman"/>
          <w:b w:val="0"/>
          <w:bCs w:val="0"/>
          <w:color w:val="0000FF"/>
          <w:sz w:val="24"/>
          <w:szCs w:val="24"/>
        </w:rPr>
        <w:t>randomly divided</w:t>
      </w:r>
      <w:r>
        <w:rPr>
          <w:rFonts w:hint="default" w:ascii="Times New Roman" w:hAnsi="Times New Roman" w:eastAsia="宋体" w:cs="Times New Roman"/>
          <w:sz w:val="24"/>
          <w:szCs w:val="24"/>
        </w:rPr>
        <w:t xml:space="preserve"> into two groups in the experiment.（高考阅读：实验类）</w:t>
      </w:r>
    </w:p>
    <w:p>
      <w:pPr>
        <w:numPr>
          <w:ilvl w:val="0"/>
          <w:numId w:val="38"/>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翻译：实验中，参与者被随机分为两组。</w:t>
      </w:r>
    </w:p>
    <w:p>
      <w:pPr>
        <w:numPr>
          <w:ilvl w:val="0"/>
          <w:numId w:val="39"/>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 xml:space="preserve">例句2：Scientists usually </w:t>
      </w:r>
      <w:r>
        <w:rPr>
          <w:rFonts w:hint="default" w:ascii="Times New Roman" w:hAnsi="Times New Roman" w:eastAsia="宋体" w:cs="Times New Roman"/>
          <w:b w:val="0"/>
          <w:bCs w:val="0"/>
          <w:color w:val="0000FF"/>
          <w:sz w:val="24"/>
          <w:szCs w:val="24"/>
        </w:rPr>
        <w:t>randomly divide</w:t>
      </w:r>
      <w:r>
        <w:rPr>
          <w:rFonts w:hint="default" w:ascii="Times New Roman" w:hAnsi="Times New Roman" w:eastAsia="宋体" w:cs="Times New Roman"/>
          <w:sz w:val="24"/>
          <w:szCs w:val="24"/>
        </w:rPr>
        <w:t xml:space="preserve"> subjects to ensure the fairness of the experiment.（高考写作：科研探究话题）</w:t>
      </w:r>
    </w:p>
    <w:p>
      <w:pPr>
        <w:numPr>
          <w:ilvl w:val="0"/>
          <w:numId w:val="0"/>
        </w:numPr>
        <w:spacing w:before="120" w:after="120" w:line="360" w:lineRule="auto"/>
        <w:jc w:val="both"/>
        <w:rPr>
          <w:rFonts w:hint="default" w:ascii="Times New Roman" w:hAnsi="Times New Roman" w:eastAsia="宋体" w:cs="Times New Roman"/>
          <w:sz w:val="24"/>
          <w:szCs w:val="24"/>
        </w:rPr>
      </w:pPr>
      <w:r>
        <w:rPr>
          <w:rFonts w:hint="eastAsia" w:ascii="Times New Roman" w:hAnsi="Times New Roman" w:eastAsia="宋体" w:cs="Times New Roman"/>
          <w:sz w:val="24"/>
          <w:szCs w:val="24"/>
          <w:lang w:val="en-US" w:eastAsia="zh-CN"/>
        </w:rPr>
        <w:t xml:space="preserve">4.      </w:t>
      </w:r>
      <w:r>
        <w:rPr>
          <w:rFonts w:hint="default" w:ascii="Times New Roman" w:hAnsi="Times New Roman" w:eastAsia="宋体" w:cs="Times New Roman"/>
          <w:b/>
          <w:bCs/>
          <w:sz w:val="24"/>
          <w:szCs w:val="24"/>
        </w:rPr>
        <w:t>remarkable improvement</w:t>
      </w:r>
      <w:r>
        <w:rPr>
          <w:rFonts w:hint="default" w:ascii="Times New Roman" w:hAnsi="Times New Roman" w:eastAsia="宋体" w:cs="Times New Roman"/>
          <w:sz w:val="24"/>
          <w:szCs w:val="24"/>
        </w:rPr>
        <w:t xml:space="preserve"> 显著改善</w:t>
      </w:r>
    </w:p>
    <w:p>
      <w:pPr>
        <w:numPr>
          <w:ilvl w:val="0"/>
          <w:numId w:val="40"/>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 xml:space="preserve">例句1：After two years of training, she made </w:t>
      </w:r>
      <w:r>
        <w:rPr>
          <w:rFonts w:hint="default" w:ascii="Times New Roman" w:hAnsi="Times New Roman" w:eastAsia="宋体" w:cs="Times New Roman"/>
          <w:b w:val="0"/>
          <w:bCs w:val="0"/>
          <w:color w:val="0000FF"/>
          <w:sz w:val="24"/>
          <w:szCs w:val="24"/>
        </w:rPr>
        <w:t>remarkable improvement</w:t>
      </w:r>
      <w:r>
        <w:rPr>
          <w:rFonts w:hint="default" w:ascii="Times New Roman" w:hAnsi="Times New Roman" w:eastAsia="宋体" w:cs="Times New Roman"/>
          <w:sz w:val="24"/>
          <w:szCs w:val="24"/>
        </w:rPr>
        <w:t xml:space="preserve"> in heart health.（高考阅读：实验结果类）</w:t>
      </w:r>
    </w:p>
    <w:p>
      <w:pPr>
        <w:numPr>
          <w:ilvl w:val="0"/>
          <w:numId w:val="41"/>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翻译：经过两年的训练，她的心脏健康有了显著改善。</w:t>
      </w:r>
    </w:p>
    <w:p>
      <w:pPr>
        <w:numPr>
          <w:ilvl w:val="0"/>
          <w:numId w:val="42"/>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 xml:space="preserve">例句2：Regular exercise can bring </w:t>
      </w:r>
      <w:r>
        <w:rPr>
          <w:rFonts w:hint="default" w:ascii="Times New Roman" w:hAnsi="Times New Roman" w:eastAsia="宋体" w:cs="Times New Roman"/>
          <w:b w:val="0"/>
          <w:bCs w:val="0"/>
          <w:color w:val="0000FF"/>
          <w:sz w:val="24"/>
          <w:szCs w:val="24"/>
        </w:rPr>
        <w:t>remarkable improvement</w:t>
      </w:r>
      <w:r>
        <w:rPr>
          <w:rFonts w:hint="default" w:ascii="Times New Roman" w:hAnsi="Times New Roman" w:eastAsia="宋体" w:cs="Times New Roman"/>
          <w:sz w:val="24"/>
          <w:szCs w:val="24"/>
        </w:rPr>
        <w:t xml:space="preserve"> to our physical condition.（高考写作：健康生活话题）</w:t>
      </w:r>
    </w:p>
    <w:p>
      <w:pPr>
        <w:numPr>
          <w:ilvl w:val="0"/>
          <w:numId w:val="0"/>
        </w:numPr>
        <w:spacing w:before="120" w:after="120" w:line="360" w:lineRule="auto"/>
        <w:jc w:val="both"/>
        <w:rPr>
          <w:rFonts w:hint="default" w:ascii="Times New Roman" w:hAnsi="Times New Roman" w:eastAsia="宋体" w:cs="Times New Roman"/>
          <w:sz w:val="24"/>
          <w:szCs w:val="24"/>
        </w:rPr>
      </w:pPr>
      <w:r>
        <w:rPr>
          <w:rFonts w:hint="eastAsia" w:ascii="Times New Roman" w:hAnsi="Times New Roman" w:eastAsia="宋体" w:cs="Times New Roman"/>
          <w:sz w:val="24"/>
          <w:szCs w:val="24"/>
          <w:lang w:val="en-US" w:eastAsia="zh-CN"/>
        </w:rPr>
        <w:t xml:space="preserve">5.      </w:t>
      </w:r>
      <w:r>
        <w:rPr>
          <w:rFonts w:hint="default" w:ascii="Times New Roman" w:hAnsi="Times New Roman" w:eastAsia="宋体" w:cs="Times New Roman"/>
          <w:b/>
          <w:bCs/>
          <w:sz w:val="24"/>
          <w:szCs w:val="24"/>
        </w:rPr>
        <w:t>flexibility</w:t>
      </w:r>
      <w:r>
        <w:rPr>
          <w:rFonts w:hint="default" w:ascii="Times New Roman" w:hAnsi="Times New Roman" w:eastAsia="宋体" w:cs="Times New Roman"/>
          <w:sz w:val="24"/>
          <w:szCs w:val="24"/>
        </w:rPr>
        <w:t xml:space="preserve"> n. 灵活性</w:t>
      </w:r>
    </w:p>
    <w:p>
      <w:pPr>
        <w:numPr>
          <w:ilvl w:val="0"/>
          <w:numId w:val="43"/>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 xml:space="preserve">例句1：The heart still has </w:t>
      </w:r>
      <w:r>
        <w:rPr>
          <w:rFonts w:hint="default" w:ascii="Times New Roman" w:hAnsi="Times New Roman" w:eastAsia="宋体" w:cs="Times New Roman"/>
          <w:b w:val="0"/>
          <w:bCs w:val="0"/>
          <w:color w:val="0000FF"/>
          <w:sz w:val="24"/>
          <w:szCs w:val="24"/>
        </w:rPr>
        <w:t>flexibility</w:t>
      </w:r>
      <w:r>
        <w:rPr>
          <w:rFonts w:hint="default" w:ascii="Times New Roman" w:hAnsi="Times New Roman" w:eastAsia="宋体" w:cs="Times New Roman"/>
          <w:sz w:val="24"/>
          <w:szCs w:val="24"/>
        </w:rPr>
        <w:t xml:space="preserve"> in late middle age.（高考阅读：生理类）</w:t>
      </w:r>
    </w:p>
    <w:p>
      <w:pPr>
        <w:numPr>
          <w:ilvl w:val="0"/>
          <w:numId w:val="44"/>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翻译：中年晚期，心脏仍具有灵活性。</w:t>
      </w:r>
    </w:p>
    <w:p>
      <w:pPr>
        <w:numPr>
          <w:ilvl w:val="0"/>
          <w:numId w:val="45"/>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例句2：Doing stretching exercises can improve the</w:t>
      </w:r>
      <w:r>
        <w:rPr>
          <w:rFonts w:hint="default" w:ascii="Times New Roman" w:hAnsi="Times New Roman" w:eastAsia="宋体" w:cs="Times New Roman"/>
          <w:b w:val="0"/>
          <w:bCs w:val="0"/>
          <w:color w:val="0000FF"/>
          <w:sz w:val="24"/>
          <w:szCs w:val="24"/>
        </w:rPr>
        <w:t xml:space="preserve"> flexibility</w:t>
      </w:r>
      <w:r>
        <w:rPr>
          <w:rFonts w:hint="default" w:ascii="Times New Roman" w:hAnsi="Times New Roman" w:eastAsia="宋体" w:cs="Times New Roman"/>
          <w:sz w:val="24"/>
          <w:szCs w:val="24"/>
        </w:rPr>
        <w:t xml:space="preserve"> of our body.（高考写作：运动与健康话题）</w:t>
      </w:r>
    </w:p>
    <w:p>
      <w:pPr>
        <w:numPr>
          <w:ilvl w:val="0"/>
          <w:numId w:val="0"/>
        </w:numPr>
        <w:spacing w:before="120" w:after="120" w:line="360" w:lineRule="auto"/>
        <w:jc w:val="both"/>
        <w:rPr>
          <w:rFonts w:hint="default" w:ascii="Times New Roman" w:hAnsi="Times New Roman" w:eastAsia="宋体" w:cs="Times New Roman"/>
          <w:sz w:val="24"/>
          <w:szCs w:val="24"/>
        </w:rPr>
      </w:pPr>
      <w:r>
        <w:rPr>
          <w:rFonts w:hint="eastAsia" w:ascii="Times New Roman" w:hAnsi="Times New Roman" w:eastAsia="宋体" w:cs="Times New Roman"/>
          <w:sz w:val="24"/>
          <w:szCs w:val="24"/>
          <w:lang w:val="en-US" w:eastAsia="zh-CN"/>
        </w:rPr>
        <w:t xml:space="preserve">6.      </w:t>
      </w:r>
      <w:r>
        <w:rPr>
          <w:rFonts w:hint="default" w:ascii="Times New Roman" w:hAnsi="Times New Roman" w:eastAsia="宋体" w:cs="Times New Roman"/>
          <w:b/>
          <w:bCs/>
          <w:sz w:val="24"/>
          <w:szCs w:val="24"/>
        </w:rPr>
        <w:t>exercise routine</w:t>
      </w:r>
      <w:r>
        <w:rPr>
          <w:rFonts w:hint="default" w:ascii="Times New Roman" w:hAnsi="Times New Roman" w:eastAsia="宋体" w:cs="Times New Roman"/>
          <w:sz w:val="24"/>
          <w:szCs w:val="24"/>
        </w:rPr>
        <w:t xml:space="preserve"> 运动计划</w:t>
      </w:r>
    </w:p>
    <w:p>
      <w:pPr>
        <w:numPr>
          <w:ilvl w:val="0"/>
          <w:numId w:val="46"/>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例句1：We need to find which aspects of the</w:t>
      </w:r>
      <w:r>
        <w:rPr>
          <w:rFonts w:hint="default" w:ascii="Times New Roman" w:hAnsi="Times New Roman" w:eastAsia="宋体" w:cs="Times New Roman"/>
          <w:b w:val="0"/>
          <w:bCs w:val="0"/>
          <w:color w:val="0000FF"/>
          <w:sz w:val="24"/>
          <w:szCs w:val="24"/>
        </w:rPr>
        <w:t xml:space="preserve"> exercise routine</w:t>
      </w:r>
      <w:r>
        <w:rPr>
          <w:rFonts w:hint="default" w:ascii="Times New Roman" w:hAnsi="Times New Roman" w:eastAsia="宋体" w:cs="Times New Roman"/>
          <w:sz w:val="24"/>
          <w:szCs w:val="24"/>
        </w:rPr>
        <w:t xml:space="preserve"> affect heart health most.（高考阅读：科研建议类）</w:t>
      </w:r>
    </w:p>
    <w:p>
      <w:pPr>
        <w:numPr>
          <w:ilvl w:val="0"/>
          <w:numId w:val="47"/>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翻译：我们需要找出运动计划的哪些方面对心脏健康影响最大。</w:t>
      </w:r>
    </w:p>
    <w:p>
      <w:pPr>
        <w:numPr>
          <w:ilvl w:val="0"/>
          <w:numId w:val="48"/>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 xml:space="preserve">例句2：Making a scientific </w:t>
      </w:r>
      <w:r>
        <w:rPr>
          <w:rFonts w:hint="default" w:ascii="Times New Roman" w:hAnsi="Times New Roman" w:eastAsia="宋体" w:cs="Times New Roman"/>
          <w:b w:val="0"/>
          <w:bCs w:val="0"/>
          <w:color w:val="0000FF"/>
          <w:sz w:val="24"/>
          <w:szCs w:val="24"/>
        </w:rPr>
        <w:t>exercise routine</w:t>
      </w:r>
      <w:r>
        <w:rPr>
          <w:rFonts w:hint="default" w:ascii="Times New Roman" w:hAnsi="Times New Roman" w:eastAsia="宋体" w:cs="Times New Roman"/>
          <w:sz w:val="24"/>
          <w:szCs w:val="24"/>
        </w:rPr>
        <w:t xml:space="preserve"> is helpful for keeping fit.（高考写作：健康生活话题）</w:t>
      </w:r>
    </w:p>
    <w:p>
      <w:pPr>
        <w:spacing w:before="320" w:after="120" w:line="360" w:lineRule="auto"/>
        <w:ind w:left="0"/>
        <w:jc w:val="both"/>
        <w:outlineLvl w:val="1"/>
        <w:rPr>
          <w:rFonts w:hint="default" w:ascii="Times New Roman" w:hAnsi="Times New Roman" w:eastAsia="宋体" w:cs="Times New Roman"/>
          <w:sz w:val="24"/>
          <w:szCs w:val="24"/>
        </w:rPr>
      </w:pPr>
      <w:bookmarkStart w:id="10" w:name="heading_10"/>
      <w:r>
        <w:rPr>
          <w:rFonts w:hint="default" w:ascii="Times New Roman" w:hAnsi="Times New Roman" w:eastAsia="宋体" w:cs="Times New Roman"/>
          <w:b/>
          <w:sz w:val="24"/>
          <w:szCs w:val="24"/>
        </w:rPr>
        <w:t>五、语篇迁移  短文填空</w:t>
      </w:r>
      <w:bookmarkEnd w:id="10"/>
    </w:p>
    <w:p>
      <w:pPr>
        <w:spacing w:before="300" w:after="120" w:line="360" w:lineRule="auto"/>
        <w:ind w:left="0"/>
        <w:jc w:val="center"/>
        <w:outlineLvl w:val="2"/>
        <w:rPr>
          <w:rFonts w:hint="default" w:ascii="Times New Roman" w:hAnsi="Times New Roman" w:eastAsia="宋体" w:cs="Times New Roman"/>
          <w:sz w:val="24"/>
          <w:szCs w:val="24"/>
        </w:rPr>
      </w:pPr>
      <w:bookmarkStart w:id="11" w:name="heading_11"/>
      <w:r>
        <w:rPr>
          <w:rFonts w:hint="default" w:ascii="Times New Roman" w:hAnsi="Times New Roman" w:eastAsia="宋体" w:cs="Times New Roman"/>
          <w:b/>
          <w:sz w:val="24"/>
          <w:szCs w:val="24"/>
        </w:rPr>
        <w:t>Topic：How to Keep Heart Healthy</w:t>
      </w:r>
      <w:bookmarkEnd w:id="11"/>
    </w:p>
    <w:p>
      <w:p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Nowadays, more and more people pay attention to heart health, but many of them don’t know how to protect their hearts properly. Here is some useful advice based on scientific research.</w:t>
      </w:r>
    </w:p>
    <w:p>
      <w:p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First of all, doing 1.___________（有氧运动） regularly is the most effective way. It can improve the 2.___________（效率） of the 3.___________（心脏） in 4.___________（处理） oxygen, and bring 5.___________（显著的） 6.___________（改善） to our physical condition. We can choose high-7.___________（高强度的） activities like running or swimming, but remember not to overdo it.</w:t>
      </w:r>
    </w:p>
    <w:p>
      <w:p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Secondly, we should start exercising as early as possible. A 8.___________（专家） from a famous university points out that 9.___________（中年） is a key period to protect our hearts. At this stage, our hearts still have good 10.___________（灵活性）, so proper 11.___________（运动） can prevent them from aging quickly.</w:t>
      </w:r>
    </w:p>
    <w:p>
      <w:p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In addition, a scientific 12.___________（运动计划） is necessary. Every 13.___________（方面） of the plan should be suitable for ourselves. For example, we can combine 14.___________（有氧运动） with 15.___________（无氧运动） to make the training more effective.</w:t>
      </w:r>
    </w:p>
    <w:p>
      <w:p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Finally, we should pay attention to the 16.___________（迹象） of heart problems. If we feel uncomfortable, we should go to see a doctor at once. Keeping a 17.___________（健康的） lifestyle and exercising regularly can help us keep our hearts young.</w:t>
      </w:r>
    </w:p>
    <w:p>
      <w:pPr>
        <w:spacing w:before="300" w:after="120" w:line="360" w:lineRule="auto"/>
        <w:ind w:left="0"/>
        <w:jc w:val="both"/>
        <w:outlineLvl w:val="2"/>
        <w:rPr>
          <w:rFonts w:hint="default" w:ascii="Times New Roman" w:hAnsi="Times New Roman" w:eastAsia="宋体" w:cs="Times New Roman"/>
          <w:sz w:val="24"/>
          <w:szCs w:val="24"/>
          <w:lang w:val="en-US" w:eastAsia="zh-CN"/>
        </w:rPr>
      </w:pPr>
      <w:bookmarkStart w:id="12" w:name="heading_13"/>
      <w:bookmarkStart w:id="13" w:name="heading_12"/>
      <w:r>
        <w:rPr>
          <w:rFonts w:hint="default" w:ascii="Times New Roman" w:hAnsi="Times New Roman" w:eastAsia="宋体" w:cs="Times New Roman"/>
          <w:b/>
          <w:sz w:val="24"/>
          <w:szCs w:val="24"/>
        </w:rPr>
        <w:t>核心词块例句2翻译</w:t>
      </w:r>
      <w:bookmarkEnd w:id="12"/>
      <w:r>
        <w:rPr>
          <w:rFonts w:hint="eastAsia" w:ascii="Times New Roman" w:hAnsi="Times New Roman" w:eastAsia="宋体" w:cs="Times New Roman"/>
          <w:b/>
          <w:sz w:val="24"/>
          <w:szCs w:val="24"/>
          <w:lang w:val="en-US" w:eastAsia="zh-CN"/>
        </w:rPr>
        <w:t xml:space="preserve"> 答案</w:t>
      </w:r>
    </w:p>
    <w:p>
      <w:pPr>
        <w:spacing w:before="120" w:after="120" w:line="360" w:lineRule="auto"/>
        <w:ind w:left="0"/>
        <w:jc w:val="both"/>
        <w:rPr>
          <w:rFonts w:hint="default" w:ascii="Times New Roman" w:hAnsi="Times New Roman" w:eastAsia="宋体" w:cs="Times New Roman"/>
          <w:color w:val="00B0F0"/>
          <w:sz w:val="24"/>
          <w:szCs w:val="24"/>
        </w:rPr>
      </w:pPr>
      <w:r>
        <w:rPr>
          <w:rFonts w:hint="default" w:ascii="Times New Roman" w:hAnsi="Times New Roman" w:eastAsia="宋体" w:cs="Times New Roman"/>
          <w:color w:val="00B0F0"/>
          <w:sz w:val="24"/>
          <w:szCs w:val="24"/>
        </w:rPr>
        <w:t>1. Doing aerobic exercise regularly is beneficial to our physical fitness.（对应aerobic exercise）</w:t>
      </w:r>
    </w:p>
    <w:p>
      <w:pPr>
        <w:spacing w:before="120" w:after="120" w:line="360" w:lineRule="auto"/>
        <w:ind w:left="0"/>
        <w:jc w:val="both"/>
        <w:rPr>
          <w:rFonts w:hint="default" w:ascii="Times New Roman" w:hAnsi="Times New Roman" w:eastAsia="宋体" w:cs="Times New Roman"/>
          <w:color w:val="00B0F0"/>
          <w:sz w:val="24"/>
          <w:szCs w:val="24"/>
        </w:rPr>
      </w:pPr>
      <w:r>
        <w:rPr>
          <w:rFonts w:hint="default" w:ascii="Times New Roman" w:hAnsi="Times New Roman" w:eastAsia="宋体" w:cs="Times New Roman"/>
          <w:color w:val="00B0F0"/>
          <w:sz w:val="24"/>
          <w:szCs w:val="24"/>
        </w:rPr>
        <w:t>2. We should pay more attention to our heart health as we grow older.（对应heart health）</w:t>
      </w:r>
    </w:p>
    <w:p>
      <w:pPr>
        <w:spacing w:before="120" w:after="120" w:line="360" w:lineRule="auto"/>
        <w:ind w:left="0"/>
        <w:jc w:val="both"/>
        <w:rPr>
          <w:rFonts w:hint="default" w:ascii="Times New Roman" w:hAnsi="Times New Roman" w:eastAsia="宋体" w:cs="Times New Roman"/>
          <w:color w:val="00B0F0"/>
          <w:sz w:val="24"/>
          <w:szCs w:val="24"/>
        </w:rPr>
      </w:pPr>
      <w:r>
        <w:rPr>
          <w:rFonts w:hint="default" w:ascii="Times New Roman" w:hAnsi="Times New Roman" w:eastAsia="宋体" w:cs="Times New Roman"/>
          <w:color w:val="00B0F0"/>
          <w:sz w:val="24"/>
          <w:szCs w:val="24"/>
        </w:rPr>
        <w:t>3. Scientists usually randomly divide subjects to ensure the fairness of the experiment.（对应randomly divide）</w:t>
      </w:r>
    </w:p>
    <w:p>
      <w:pPr>
        <w:spacing w:before="120" w:after="120" w:line="360" w:lineRule="auto"/>
        <w:ind w:left="0"/>
        <w:jc w:val="both"/>
        <w:rPr>
          <w:rFonts w:hint="default" w:ascii="Times New Roman" w:hAnsi="Times New Roman" w:eastAsia="宋体" w:cs="Times New Roman"/>
          <w:color w:val="00B0F0"/>
          <w:sz w:val="24"/>
          <w:szCs w:val="24"/>
        </w:rPr>
      </w:pPr>
      <w:r>
        <w:rPr>
          <w:rFonts w:hint="default" w:ascii="Times New Roman" w:hAnsi="Times New Roman" w:eastAsia="宋体" w:cs="Times New Roman"/>
          <w:color w:val="00B0F0"/>
          <w:sz w:val="24"/>
          <w:szCs w:val="24"/>
        </w:rPr>
        <w:t>4. Regular exercise can bring remarkable improvement to our physical condition.（对应remarkable improvement）</w:t>
      </w:r>
    </w:p>
    <w:p>
      <w:pPr>
        <w:spacing w:before="120" w:after="120" w:line="360" w:lineRule="auto"/>
        <w:ind w:left="0"/>
        <w:jc w:val="both"/>
        <w:rPr>
          <w:rFonts w:hint="default" w:ascii="Times New Roman" w:hAnsi="Times New Roman" w:eastAsia="宋体" w:cs="Times New Roman"/>
          <w:color w:val="00B0F0"/>
          <w:sz w:val="24"/>
          <w:szCs w:val="24"/>
        </w:rPr>
      </w:pPr>
      <w:r>
        <w:rPr>
          <w:rFonts w:hint="default" w:ascii="Times New Roman" w:hAnsi="Times New Roman" w:eastAsia="宋体" w:cs="Times New Roman"/>
          <w:color w:val="00B0F0"/>
          <w:sz w:val="24"/>
          <w:szCs w:val="24"/>
        </w:rPr>
        <w:t>5. Doing stretching exercises can improve the flexibility of our body.（对应flexibility）</w:t>
      </w:r>
    </w:p>
    <w:p>
      <w:pPr>
        <w:spacing w:before="120" w:after="120" w:line="360" w:lineRule="auto"/>
        <w:ind w:left="0"/>
        <w:jc w:val="both"/>
        <w:rPr>
          <w:rFonts w:hint="default" w:ascii="Times New Roman" w:hAnsi="Times New Roman" w:eastAsia="宋体" w:cs="Times New Roman"/>
          <w:color w:val="00B0F0"/>
          <w:sz w:val="24"/>
          <w:szCs w:val="24"/>
        </w:rPr>
      </w:pPr>
      <w:r>
        <w:rPr>
          <w:rFonts w:hint="default" w:ascii="Times New Roman" w:hAnsi="Times New Roman" w:eastAsia="宋体" w:cs="Times New Roman"/>
          <w:color w:val="00B0F0"/>
          <w:sz w:val="24"/>
          <w:szCs w:val="24"/>
        </w:rPr>
        <w:t>6. Making a scientific exercise routine is helpful for keeping fit.（对应exercise routine）</w:t>
      </w:r>
    </w:p>
    <w:p>
      <w:pPr>
        <w:spacing w:before="300" w:after="120" w:line="360" w:lineRule="auto"/>
        <w:ind w:left="0"/>
        <w:jc w:val="both"/>
        <w:outlineLvl w:val="2"/>
        <w:rPr>
          <w:rFonts w:hint="default" w:ascii="Times New Roman" w:hAnsi="Times New Roman" w:eastAsia="宋体" w:cs="Times New Roman"/>
          <w:sz w:val="24"/>
          <w:szCs w:val="24"/>
        </w:rPr>
      </w:pPr>
      <w:r>
        <w:rPr>
          <w:rFonts w:hint="default" w:ascii="Times New Roman" w:hAnsi="Times New Roman" w:eastAsia="宋体" w:cs="Times New Roman"/>
          <w:b/>
          <w:sz w:val="24"/>
          <w:szCs w:val="24"/>
        </w:rPr>
        <w:t>短文填空答案</w:t>
      </w:r>
      <w:bookmarkEnd w:id="13"/>
    </w:p>
    <w:p>
      <w:pPr>
        <w:numPr>
          <w:ilvl w:val="0"/>
          <w:numId w:val="49"/>
        </w:numPr>
        <w:spacing w:before="120" w:after="120" w:line="360" w:lineRule="auto"/>
        <w:ind w:left="0"/>
        <w:jc w:val="both"/>
        <w:rPr>
          <w:rFonts w:hint="default" w:ascii="Times New Roman" w:hAnsi="Times New Roman" w:eastAsia="宋体" w:cs="Times New Roman"/>
          <w:color w:val="00B0F0"/>
          <w:sz w:val="24"/>
          <w:szCs w:val="24"/>
        </w:rPr>
      </w:pPr>
      <w:r>
        <w:rPr>
          <w:rFonts w:hint="default" w:ascii="Times New Roman" w:hAnsi="Times New Roman" w:eastAsia="宋体" w:cs="Times New Roman"/>
          <w:color w:val="00B0F0"/>
          <w:sz w:val="24"/>
          <w:szCs w:val="24"/>
        </w:rPr>
        <w:t>aerobic exercise</w:t>
      </w:r>
    </w:p>
    <w:p>
      <w:pPr>
        <w:numPr>
          <w:ilvl w:val="0"/>
          <w:numId w:val="50"/>
        </w:numPr>
        <w:spacing w:before="120" w:after="120" w:line="360" w:lineRule="auto"/>
        <w:ind w:left="0"/>
        <w:jc w:val="both"/>
        <w:rPr>
          <w:rFonts w:hint="default" w:ascii="Times New Roman" w:hAnsi="Times New Roman" w:eastAsia="宋体" w:cs="Times New Roman"/>
          <w:color w:val="00B0F0"/>
          <w:sz w:val="24"/>
          <w:szCs w:val="24"/>
        </w:rPr>
      </w:pPr>
      <w:r>
        <w:rPr>
          <w:rFonts w:hint="default" w:ascii="Times New Roman" w:hAnsi="Times New Roman" w:eastAsia="宋体" w:cs="Times New Roman"/>
          <w:color w:val="00B0F0"/>
          <w:sz w:val="24"/>
          <w:szCs w:val="24"/>
        </w:rPr>
        <w:t>efficiency</w:t>
      </w:r>
    </w:p>
    <w:p>
      <w:pPr>
        <w:numPr>
          <w:ilvl w:val="0"/>
          <w:numId w:val="51"/>
        </w:numPr>
        <w:spacing w:before="120" w:after="120" w:line="360" w:lineRule="auto"/>
        <w:ind w:left="0"/>
        <w:jc w:val="both"/>
        <w:rPr>
          <w:rFonts w:hint="default" w:ascii="Times New Roman" w:hAnsi="Times New Roman" w:eastAsia="宋体" w:cs="Times New Roman"/>
          <w:color w:val="00B0F0"/>
          <w:sz w:val="24"/>
          <w:szCs w:val="24"/>
        </w:rPr>
      </w:pPr>
      <w:r>
        <w:rPr>
          <w:rFonts w:hint="default" w:ascii="Times New Roman" w:hAnsi="Times New Roman" w:eastAsia="宋体" w:cs="Times New Roman"/>
          <w:color w:val="00B0F0"/>
          <w:sz w:val="24"/>
          <w:szCs w:val="24"/>
        </w:rPr>
        <w:t>heart</w:t>
      </w:r>
    </w:p>
    <w:p>
      <w:pPr>
        <w:numPr>
          <w:ilvl w:val="0"/>
          <w:numId w:val="52"/>
        </w:numPr>
        <w:spacing w:before="120" w:after="120" w:line="360" w:lineRule="auto"/>
        <w:ind w:left="0"/>
        <w:jc w:val="both"/>
        <w:rPr>
          <w:rFonts w:hint="default" w:ascii="Times New Roman" w:hAnsi="Times New Roman" w:eastAsia="宋体" w:cs="Times New Roman"/>
          <w:color w:val="00B0F0"/>
          <w:sz w:val="24"/>
          <w:szCs w:val="24"/>
        </w:rPr>
      </w:pPr>
      <w:r>
        <w:rPr>
          <w:rFonts w:hint="default" w:ascii="Times New Roman" w:hAnsi="Times New Roman" w:eastAsia="宋体" w:cs="Times New Roman"/>
          <w:color w:val="00B0F0"/>
          <w:sz w:val="24"/>
          <w:szCs w:val="24"/>
        </w:rPr>
        <w:t>processing</w:t>
      </w:r>
    </w:p>
    <w:p>
      <w:pPr>
        <w:numPr>
          <w:ilvl w:val="0"/>
          <w:numId w:val="53"/>
        </w:numPr>
        <w:spacing w:before="120" w:after="120" w:line="360" w:lineRule="auto"/>
        <w:ind w:left="0"/>
        <w:jc w:val="both"/>
        <w:rPr>
          <w:rFonts w:hint="default" w:ascii="Times New Roman" w:hAnsi="Times New Roman" w:eastAsia="宋体" w:cs="Times New Roman"/>
          <w:color w:val="00B0F0"/>
          <w:sz w:val="24"/>
          <w:szCs w:val="24"/>
        </w:rPr>
      </w:pPr>
      <w:r>
        <w:rPr>
          <w:rFonts w:hint="default" w:ascii="Times New Roman" w:hAnsi="Times New Roman" w:eastAsia="宋体" w:cs="Times New Roman"/>
          <w:color w:val="00B0F0"/>
          <w:sz w:val="24"/>
          <w:szCs w:val="24"/>
        </w:rPr>
        <w:t>remarkable</w:t>
      </w:r>
    </w:p>
    <w:p>
      <w:pPr>
        <w:numPr>
          <w:ilvl w:val="0"/>
          <w:numId w:val="54"/>
        </w:numPr>
        <w:spacing w:before="120" w:after="120" w:line="360" w:lineRule="auto"/>
        <w:ind w:left="0"/>
        <w:jc w:val="both"/>
        <w:rPr>
          <w:rFonts w:hint="default" w:ascii="Times New Roman" w:hAnsi="Times New Roman" w:eastAsia="宋体" w:cs="Times New Roman"/>
          <w:color w:val="00B0F0"/>
          <w:sz w:val="24"/>
          <w:szCs w:val="24"/>
        </w:rPr>
      </w:pPr>
      <w:r>
        <w:rPr>
          <w:rFonts w:hint="default" w:ascii="Times New Roman" w:hAnsi="Times New Roman" w:eastAsia="宋体" w:cs="Times New Roman"/>
          <w:color w:val="00B0F0"/>
          <w:sz w:val="24"/>
          <w:szCs w:val="24"/>
        </w:rPr>
        <w:t>improvement</w:t>
      </w:r>
    </w:p>
    <w:p>
      <w:pPr>
        <w:numPr>
          <w:ilvl w:val="0"/>
          <w:numId w:val="55"/>
        </w:numPr>
        <w:spacing w:before="120" w:after="120" w:line="360" w:lineRule="auto"/>
        <w:ind w:left="0"/>
        <w:jc w:val="both"/>
        <w:rPr>
          <w:rFonts w:hint="default" w:ascii="Times New Roman" w:hAnsi="Times New Roman" w:eastAsia="宋体" w:cs="Times New Roman"/>
          <w:color w:val="00B0F0"/>
          <w:sz w:val="24"/>
          <w:szCs w:val="24"/>
        </w:rPr>
      </w:pPr>
      <w:r>
        <w:rPr>
          <w:rFonts w:hint="default" w:ascii="Times New Roman" w:hAnsi="Times New Roman" w:eastAsia="宋体" w:cs="Times New Roman"/>
          <w:color w:val="00B0F0"/>
          <w:sz w:val="24"/>
          <w:szCs w:val="24"/>
        </w:rPr>
        <w:t>intense</w:t>
      </w:r>
    </w:p>
    <w:p>
      <w:pPr>
        <w:numPr>
          <w:ilvl w:val="0"/>
          <w:numId w:val="56"/>
        </w:numPr>
        <w:spacing w:before="120" w:after="120" w:line="360" w:lineRule="auto"/>
        <w:ind w:left="0"/>
        <w:jc w:val="both"/>
        <w:rPr>
          <w:rFonts w:hint="default" w:ascii="Times New Roman" w:hAnsi="Times New Roman" w:eastAsia="宋体" w:cs="Times New Roman"/>
          <w:color w:val="00B0F0"/>
          <w:sz w:val="24"/>
          <w:szCs w:val="24"/>
        </w:rPr>
      </w:pPr>
      <w:r>
        <w:rPr>
          <w:rFonts w:hint="default" w:ascii="Times New Roman" w:hAnsi="Times New Roman" w:eastAsia="宋体" w:cs="Times New Roman"/>
          <w:color w:val="00B0F0"/>
          <w:sz w:val="24"/>
          <w:szCs w:val="24"/>
        </w:rPr>
        <w:t>specialist</w:t>
      </w:r>
    </w:p>
    <w:p>
      <w:pPr>
        <w:numPr>
          <w:ilvl w:val="0"/>
          <w:numId w:val="57"/>
        </w:numPr>
        <w:spacing w:before="120" w:after="120" w:line="360" w:lineRule="auto"/>
        <w:ind w:left="0"/>
        <w:jc w:val="both"/>
        <w:rPr>
          <w:rFonts w:hint="default" w:ascii="Times New Roman" w:hAnsi="Times New Roman" w:eastAsia="宋体" w:cs="Times New Roman"/>
          <w:color w:val="00B0F0"/>
          <w:sz w:val="24"/>
          <w:szCs w:val="24"/>
        </w:rPr>
      </w:pPr>
      <w:r>
        <w:rPr>
          <w:rFonts w:hint="default" w:ascii="Times New Roman" w:hAnsi="Times New Roman" w:eastAsia="宋体" w:cs="Times New Roman"/>
          <w:color w:val="00B0F0"/>
          <w:sz w:val="24"/>
          <w:szCs w:val="24"/>
        </w:rPr>
        <w:t>midlife</w:t>
      </w:r>
    </w:p>
    <w:p>
      <w:pPr>
        <w:numPr>
          <w:ilvl w:val="0"/>
          <w:numId w:val="58"/>
        </w:numPr>
        <w:spacing w:before="120" w:after="120" w:line="360" w:lineRule="auto"/>
        <w:ind w:left="0"/>
        <w:jc w:val="both"/>
        <w:rPr>
          <w:rFonts w:hint="default" w:ascii="Times New Roman" w:hAnsi="Times New Roman" w:eastAsia="宋体" w:cs="Times New Roman"/>
          <w:color w:val="00B0F0"/>
          <w:sz w:val="24"/>
          <w:szCs w:val="24"/>
        </w:rPr>
      </w:pPr>
      <w:r>
        <w:rPr>
          <w:rFonts w:hint="default" w:ascii="Times New Roman" w:hAnsi="Times New Roman" w:eastAsia="宋体" w:cs="Times New Roman"/>
          <w:color w:val="00B0F0"/>
          <w:sz w:val="24"/>
          <w:szCs w:val="24"/>
        </w:rPr>
        <w:t>flexibility</w:t>
      </w:r>
    </w:p>
    <w:p>
      <w:pPr>
        <w:numPr>
          <w:ilvl w:val="0"/>
          <w:numId w:val="59"/>
        </w:numPr>
        <w:spacing w:before="120" w:after="120" w:line="360" w:lineRule="auto"/>
        <w:ind w:left="0"/>
        <w:jc w:val="both"/>
        <w:rPr>
          <w:rFonts w:hint="default" w:ascii="Times New Roman" w:hAnsi="Times New Roman" w:eastAsia="宋体" w:cs="Times New Roman"/>
          <w:color w:val="00B0F0"/>
          <w:sz w:val="24"/>
          <w:szCs w:val="24"/>
        </w:rPr>
      </w:pPr>
      <w:r>
        <w:rPr>
          <w:rFonts w:hint="default" w:ascii="Times New Roman" w:hAnsi="Times New Roman" w:eastAsia="宋体" w:cs="Times New Roman"/>
          <w:color w:val="00B0F0"/>
          <w:sz w:val="24"/>
          <w:szCs w:val="24"/>
        </w:rPr>
        <w:t>exercise</w:t>
      </w:r>
    </w:p>
    <w:p>
      <w:pPr>
        <w:numPr>
          <w:ilvl w:val="0"/>
          <w:numId w:val="60"/>
        </w:numPr>
        <w:spacing w:before="120" w:after="120" w:line="360" w:lineRule="auto"/>
        <w:ind w:left="0"/>
        <w:jc w:val="both"/>
        <w:rPr>
          <w:rFonts w:hint="default" w:ascii="Times New Roman" w:hAnsi="Times New Roman" w:eastAsia="宋体" w:cs="Times New Roman"/>
          <w:color w:val="00B0F0"/>
          <w:sz w:val="24"/>
          <w:szCs w:val="24"/>
        </w:rPr>
      </w:pPr>
      <w:r>
        <w:rPr>
          <w:rFonts w:hint="default" w:ascii="Times New Roman" w:hAnsi="Times New Roman" w:eastAsia="宋体" w:cs="Times New Roman"/>
          <w:color w:val="00B0F0"/>
          <w:sz w:val="24"/>
          <w:szCs w:val="24"/>
        </w:rPr>
        <w:t>exercise routine</w:t>
      </w:r>
    </w:p>
    <w:p>
      <w:pPr>
        <w:numPr>
          <w:ilvl w:val="0"/>
          <w:numId w:val="61"/>
        </w:numPr>
        <w:spacing w:before="120" w:after="120" w:line="360" w:lineRule="auto"/>
        <w:ind w:left="0"/>
        <w:jc w:val="both"/>
        <w:rPr>
          <w:rFonts w:hint="default" w:ascii="Times New Roman" w:hAnsi="Times New Roman" w:eastAsia="宋体" w:cs="Times New Roman"/>
          <w:color w:val="00B0F0"/>
          <w:sz w:val="24"/>
          <w:szCs w:val="24"/>
        </w:rPr>
      </w:pPr>
      <w:r>
        <w:rPr>
          <w:rFonts w:hint="default" w:ascii="Times New Roman" w:hAnsi="Times New Roman" w:eastAsia="宋体" w:cs="Times New Roman"/>
          <w:color w:val="00B0F0"/>
          <w:sz w:val="24"/>
          <w:szCs w:val="24"/>
        </w:rPr>
        <w:t>aspect</w:t>
      </w:r>
    </w:p>
    <w:p>
      <w:pPr>
        <w:numPr>
          <w:ilvl w:val="0"/>
          <w:numId w:val="62"/>
        </w:numPr>
        <w:spacing w:before="120" w:after="120" w:line="360" w:lineRule="auto"/>
        <w:ind w:left="0"/>
        <w:jc w:val="both"/>
        <w:rPr>
          <w:rFonts w:hint="default" w:ascii="Times New Roman" w:hAnsi="Times New Roman" w:eastAsia="宋体" w:cs="Times New Roman"/>
          <w:color w:val="00B0F0"/>
          <w:sz w:val="24"/>
          <w:szCs w:val="24"/>
        </w:rPr>
      </w:pPr>
      <w:r>
        <w:rPr>
          <w:rFonts w:hint="default" w:ascii="Times New Roman" w:hAnsi="Times New Roman" w:eastAsia="宋体" w:cs="Times New Roman"/>
          <w:color w:val="00B0F0"/>
          <w:sz w:val="24"/>
          <w:szCs w:val="24"/>
        </w:rPr>
        <w:t>aerobic exercise</w:t>
      </w:r>
    </w:p>
    <w:p>
      <w:pPr>
        <w:numPr>
          <w:ilvl w:val="0"/>
          <w:numId w:val="63"/>
        </w:numPr>
        <w:spacing w:before="120" w:after="120" w:line="360" w:lineRule="auto"/>
        <w:ind w:left="0"/>
        <w:jc w:val="both"/>
        <w:rPr>
          <w:rFonts w:hint="default" w:ascii="Times New Roman" w:hAnsi="Times New Roman" w:eastAsia="宋体" w:cs="Times New Roman"/>
          <w:color w:val="00B0F0"/>
          <w:sz w:val="24"/>
          <w:szCs w:val="24"/>
        </w:rPr>
      </w:pPr>
      <w:r>
        <w:rPr>
          <w:rFonts w:hint="default" w:ascii="Times New Roman" w:hAnsi="Times New Roman" w:eastAsia="宋体" w:cs="Times New Roman"/>
          <w:color w:val="00B0F0"/>
          <w:sz w:val="24"/>
          <w:szCs w:val="24"/>
        </w:rPr>
        <w:t>nonaerobic exercise</w:t>
      </w:r>
    </w:p>
    <w:p>
      <w:pPr>
        <w:numPr>
          <w:ilvl w:val="0"/>
          <w:numId w:val="64"/>
        </w:numPr>
        <w:spacing w:before="120" w:after="120" w:line="360" w:lineRule="auto"/>
        <w:ind w:left="0"/>
        <w:jc w:val="both"/>
        <w:rPr>
          <w:rFonts w:hint="default" w:ascii="Times New Roman" w:hAnsi="Times New Roman" w:eastAsia="宋体" w:cs="Times New Roman"/>
          <w:color w:val="00B0F0"/>
          <w:sz w:val="24"/>
          <w:szCs w:val="24"/>
        </w:rPr>
      </w:pPr>
      <w:r>
        <w:rPr>
          <w:rFonts w:hint="default" w:ascii="Times New Roman" w:hAnsi="Times New Roman" w:eastAsia="宋体" w:cs="Times New Roman"/>
          <w:color w:val="00B0F0"/>
          <w:sz w:val="24"/>
          <w:szCs w:val="24"/>
        </w:rPr>
        <w:t>sign</w:t>
      </w:r>
    </w:p>
    <w:p>
      <w:pPr>
        <w:numPr>
          <w:ilvl w:val="0"/>
          <w:numId w:val="65"/>
        </w:numPr>
        <w:spacing w:before="120" w:after="120" w:line="360" w:lineRule="auto"/>
        <w:ind w:left="0"/>
        <w:jc w:val="both"/>
        <w:rPr>
          <w:rFonts w:hint="default" w:ascii="Times New Roman" w:hAnsi="Times New Roman" w:eastAsia="宋体" w:cs="Times New Roman"/>
          <w:color w:val="00B0F0"/>
          <w:sz w:val="24"/>
          <w:szCs w:val="24"/>
        </w:rPr>
      </w:pPr>
      <w:r>
        <w:rPr>
          <w:rFonts w:hint="default" w:ascii="Times New Roman" w:hAnsi="Times New Roman" w:eastAsia="宋体" w:cs="Times New Roman"/>
          <w:color w:val="00B0F0"/>
          <w:sz w:val="24"/>
          <w:szCs w:val="24"/>
        </w:rPr>
        <w:t>healthy</w:t>
      </w:r>
    </w:p>
    <w:p>
      <w:pPr>
        <w:spacing w:before="320" w:after="120" w:line="360" w:lineRule="auto"/>
        <w:ind w:left="0"/>
        <w:jc w:val="both"/>
        <w:outlineLvl w:val="1"/>
        <w:rPr>
          <w:rFonts w:hint="default" w:ascii="Times New Roman" w:hAnsi="Times New Roman" w:eastAsia="宋体" w:cs="Times New Roman"/>
          <w:sz w:val="24"/>
          <w:szCs w:val="24"/>
        </w:rPr>
      </w:pPr>
      <w:bookmarkStart w:id="14" w:name="heading_14"/>
      <w:r>
        <w:rPr>
          <w:rFonts w:hint="default" w:ascii="Times New Roman" w:hAnsi="Times New Roman" w:eastAsia="宋体" w:cs="Times New Roman"/>
          <w:b/>
          <w:sz w:val="24"/>
          <w:szCs w:val="24"/>
        </w:rPr>
        <w:t>六、循环巩固</w:t>
      </w:r>
      <w:bookmarkEnd w:id="14"/>
    </w:p>
    <w:p>
      <w:pPr>
        <w:spacing w:before="300" w:after="120" w:line="360" w:lineRule="auto"/>
        <w:ind w:left="0"/>
        <w:jc w:val="both"/>
        <w:outlineLvl w:val="2"/>
        <w:rPr>
          <w:rFonts w:hint="default" w:ascii="Times New Roman" w:hAnsi="Times New Roman" w:eastAsia="宋体" w:cs="Times New Roman"/>
          <w:sz w:val="24"/>
          <w:szCs w:val="24"/>
        </w:rPr>
      </w:pPr>
      <w:bookmarkStart w:id="15" w:name="heading_15"/>
      <w:r>
        <w:rPr>
          <w:rFonts w:hint="default" w:ascii="Times New Roman" w:hAnsi="Times New Roman" w:eastAsia="宋体" w:cs="Times New Roman"/>
          <w:b/>
          <w:sz w:val="24"/>
          <w:szCs w:val="24"/>
        </w:rPr>
        <w:t>核心词汇英译汉检测</w:t>
      </w:r>
      <w:bookmarkEnd w:id="15"/>
    </w:p>
    <w:p>
      <w:pPr>
        <w:numPr>
          <w:ilvl w:val="0"/>
          <w:numId w:val="66"/>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heart ___________</w:t>
      </w:r>
    </w:p>
    <w:p>
      <w:pPr>
        <w:numPr>
          <w:ilvl w:val="0"/>
          <w:numId w:val="67"/>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process ___________</w:t>
      </w:r>
    </w:p>
    <w:p>
      <w:pPr>
        <w:numPr>
          <w:ilvl w:val="0"/>
          <w:numId w:val="68"/>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efficiency ___________</w:t>
      </w:r>
    </w:p>
    <w:p>
      <w:pPr>
        <w:numPr>
          <w:ilvl w:val="0"/>
          <w:numId w:val="69"/>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age ___________</w:t>
      </w:r>
    </w:p>
    <w:p>
      <w:pPr>
        <w:numPr>
          <w:ilvl w:val="0"/>
          <w:numId w:val="70"/>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healthy ___________</w:t>
      </w:r>
    </w:p>
    <w:p>
      <w:pPr>
        <w:numPr>
          <w:ilvl w:val="0"/>
          <w:numId w:val="71"/>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sign ___________</w:t>
      </w:r>
    </w:p>
    <w:p>
      <w:pPr>
        <w:numPr>
          <w:ilvl w:val="0"/>
          <w:numId w:val="72"/>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exercise ___________</w:t>
      </w:r>
    </w:p>
    <w:p>
      <w:pPr>
        <w:numPr>
          <w:ilvl w:val="0"/>
          <w:numId w:val="73"/>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specialist ___________</w:t>
      </w:r>
    </w:p>
    <w:p>
      <w:pPr>
        <w:numPr>
          <w:ilvl w:val="0"/>
          <w:numId w:val="74"/>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improve ___________</w:t>
      </w:r>
    </w:p>
    <w:p>
      <w:pPr>
        <w:numPr>
          <w:ilvl w:val="0"/>
          <w:numId w:val="75"/>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midlife ___________</w:t>
      </w:r>
    </w:p>
    <w:p>
      <w:pPr>
        <w:numPr>
          <w:ilvl w:val="0"/>
          <w:numId w:val="76"/>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aerobic exercise ___________</w:t>
      </w:r>
    </w:p>
    <w:p>
      <w:pPr>
        <w:numPr>
          <w:ilvl w:val="0"/>
          <w:numId w:val="77"/>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nonaerobic exercise ___________</w:t>
      </w:r>
    </w:p>
    <w:p>
      <w:pPr>
        <w:numPr>
          <w:ilvl w:val="0"/>
          <w:numId w:val="78"/>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intense ___________</w:t>
      </w:r>
    </w:p>
    <w:p>
      <w:pPr>
        <w:numPr>
          <w:ilvl w:val="0"/>
          <w:numId w:val="79"/>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remarkable ___________</w:t>
      </w:r>
    </w:p>
    <w:p>
      <w:pPr>
        <w:numPr>
          <w:ilvl w:val="0"/>
          <w:numId w:val="80"/>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improvement ___________</w:t>
      </w:r>
    </w:p>
    <w:p>
      <w:pPr>
        <w:numPr>
          <w:ilvl w:val="0"/>
          <w:numId w:val="81"/>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flexibility ___________</w:t>
      </w:r>
    </w:p>
    <w:p>
      <w:pPr>
        <w:numPr>
          <w:ilvl w:val="0"/>
          <w:numId w:val="82"/>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aspect ___________</w:t>
      </w:r>
    </w:p>
    <w:p>
      <w:pPr>
        <w:spacing w:before="300" w:after="120" w:line="360" w:lineRule="auto"/>
        <w:ind w:left="0"/>
        <w:jc w:val="both"/>
        <w:outlineLvl w:val="2"/>
        <w:rPr>
          <w:rFonts w:hint="default" w:ascii="Times New Roman" w:hAnsi="Times New Roman" w:eastAsia="宋体" w:cs="Times New Roman"/>
          <w:sz w:val="24"/>
          <w:szCs w:val="24"/>
        </w:rPr>
      </w:pPr>
      <w:bookmarkStart w:id="16" w:name="heading_16"/>
      <w:r>
        <w:rPr>
          <w:rFonts w:hint="default" w:ascii="Times New Roman" w:hAnsi="Times New Roman" w:eastAsia="宋体" w:cs="Times New Roman"/>
          <w:b/>
          <w:sz w:val="24"/>
          <w:szCs w:val="24"/>
        </w:rPr>
        <w:t>汉译英练习</w:t>
      </w:r>
      <w:bookmarkEnd w:id="16"/>
    </w:p>
    <w:p>
      <w:pPr>
        <w:numPr>
          <w:ilvl w:val="0"/>
          <w:numId w:val="83"/>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规律进行有氧运动有利于我们的身体健康。（对应aerobic exercise）</w:t>
      </w:r>
    </w:p>
    <w:p>
      <w:pPr>
        <w:numPr>
          <w:ilvl w:val="0"/>
          <w:numId w:val="84"/>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随着年龄增长，我们应该更加关注心脏健康。（对应heart health）</w:t>
      </w:r>
    </w:p>
    <w:p>
      <w:pPr>
        <w:numPr>
          <w:ilvl w:val="0"/>
          <w:numId w:val="85"/>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科学家通常会随机划分实验对象，以确保实验的公平性。（对应randomly divide）</w:t>
      </w:r>
    </w:p>
    <w:p>
      <w:pPr>
        <w:numPr>
          <w:ilvl w:val="0"/>
          <w:numId w:val="86"/>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规律运动能给我们的身体状况带来显著改善。（对应remarkable improvement）</w:t>
      </w:r>
    </w:p>
    <w:p>
      <w:pPr>
        <w:numPr>
          <w:ilvl w:val="0"/>
          <w:numId w:val="87"/>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做拉伸运动可以提高我们身体的灵活性。（对应flexibility）</w:t>
      </w:r>
    </w:p>
    <w:p>
      <w:pPr>
        <w:numPr>
          <w:ilvl w:val="0"/>
          <w:numId w:val="88"/>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制定科学的运动计划有助于保持健康。（对应exercise routine）</w:t>
      </w:r>
    </w:p>
    <w:p>
      <w:pPr>
        <w:spacing w:before="300" w:after="120" w:line="360" w:lineRule="auto"/>
        <w:ind w:left="0"/>
        <w:jc w:val="both"/>
        <w:outlineLvl w:val="2"/>
        <w:rPr>
          <w:rFonts w:hint="default" w:ascii="Times New Roman" w:hAnsi="Times New Roman" w:eastAsia="宋体" w:cs="Times New Roman"/>
          <w:sz w:val="24"/>
          <w:szCs w:val="24"/>
        </w:rPr>
      </w:pPr>
      <w:bookmarkStart w:id="17" w:name="heading_17"/>
      <w:r>
        <w:rPr>
          <w:rFonts w:hint="default" w:ascii="Times New Roman" w:hAnsi="Times New Roman" w:eastAsia="宋体" w:cs="Times New Roman"/>
          <w:b/>
          <w:sz w:val="24"/>
          <w:szCs w:val="24"/>
        </w:rPr>
        <w:t>3. 短文填空</w:t>
      </w:r>
      <w:bookmarkEnd w:id="17"/>
    </w:p>
    <w:p>
      <w:p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Nowadays, more and more teenagers pay little attention to 1.___________（运动）, which is not good for their 2.___________（健康的） growth. A 3.___________（专家） from a medical college says that 4.___________（中年） is a critical time to protect our hearts, but starting exercise early can also improve heart 5.___________（效率）.</w:t>
      </w:r>
    </w:p>
    <w:p>
      <w:p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He suggests that we should make a scientific 6.___________（运动计划）. Every 7.___________（方面） of the plan should fit our own situation. We can choose 8.___________（有氧运动） as the main training, and match it with 9.___________（无氧运动） properly. High-10.___________（高强度的） exercise can bring 11.___________（显著的） 12.___________（改善） to our body, but we need to avoid overtraining.</w:t>
      </w:r>
    </w:p>
    <w:p>
      <w:p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In daily life, we should also pay attention to the 13.___________（迹象） of physical discomfort. Keeping good living habits and exercising regularly can help our hearts keep 14.___________（灵活性） and avoid aging too fast.</w:t>
      </w:r>
    </w:p>
    <w:p>
      <w:pPr>
        <w:spacing w:before="120" w:after="120" w:line="360" w:lineRule="auto"/>
        <w:ind w:left="0"/>
        <w:jc w:val="both"/>
        <w:rPr>
          <w:rFonts w:hint="default" w:ascii="Times New Roman" w:hAnsi="Times New Roman" w:eastAsia="宋体" w:cs="Times New Roman"/>
          <w:sz w:val="24"/>
          <w:szCs w:val="24"/>
        </w:rPr>
      </w:pPr>
    </w:p>
    <w:sectPr>
      <w:headerReference r:id="rId3" w:type="default"/>
      <w:pgSz w:w="11905" w:h="1684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5274310" cy="7462520"/>
          <wp:effectExtent l="0" t="0" r="2540" b="5080"/>
          <wp:wrapNone/>
          <wp:docPr id="1" name="WordPictureWatermark73068" descr="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73068" descr="水印"/>
                  <pic:cNvPicPr>
                    <a:picLocks noChangeAspect="1"/>
                  </pic:cNvPicPr>
                </pic:nvPicPr>
                <pic:blipFill>
                  <a:blip r:embed="rId1"/>
                  <a:stretch>
                    <a:fillRect/>
                  </a:stretch>
                </pic:blipFill>
                <pic:spPr>
                  <a:xfrm>
                    <a:off x="0" y="0"/>
                    <a:ext cx="5274310" cy="7462520"/>
                  </a:xfrm>
                  <a:prstGeom prst="rect">
                    <a:avLst/>
                  </a:prstGeom>
                  <a:noFill/>
                  <a:ln w="9525">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04E4E29"/>
    <w:multiLevelType w:val="singleLevel"/>
    <w:tmpl w:val="804E4E29"/>
    <w:lvl w:ilvl="0" w:tentative="0">
      <w:start w:val="1"/>
      <w:numFmt w:val="decimal"/>
      <w:lvlText w:val="%1."/>
      <w:lvlJc w:val="left"/>
      <w:rPr>
        <w:color w:val="3370FF"/>
      </w:rPr>
    </w:lvl>
  </w:abstractNum>
  <w:abstractNum w:abstractNumId="1">
    <w:nsid w:val="813A4B87"/>
    <w:multiLevelType w:val="singleLevel"/>
    <w:tmpl w:val="813A4B87"/>
    <w:lvl w:ilvl="0" w:tentative="0">
      <w:start w:val="0"/>
      <w:numFmt w:val="bullet"/>
      <w:lvlText w:val="•"/>
      <w:lvlJc w:val="left"/>
      <w:rPr>
        <w:color w:val="3370FF"/>
      </w:rPr>
    </w:lvl>
  </w:abstractNum>
  <w:abstractNum w:abstractNumId="2">
    <w:nsid w:val="845B5372"/>
    <w:multiLevelType w:val="singleLevel"/>
    <w:tmpl w:val="845B5372"/>
    <w:lvl w:ilvl="0" w:tentative="0">
      <w:start w:val="0"/>
      <w:numFmt w:val="bullet"/>
      <w:lvlText w:val="•"/>
      <w:lvlJc w:val="left"/>
      <w:rPr>
        <w:color w:val="3370FF"/>
      </w:rPr>
    </w:lvl>
  </w:abstractNum>
  <w:abstractNum w:abstractNumId="3">
    <w:nsid w:val="8461FADE"/>
    <w:multiLevelType w:val="singleLevel"/>
    <w:tmpl w:val="8461FADE"/>
    <w:lvl w:ilvl="0" w:tentative="0">
      <w:start w:val="0"/>
      <w:numFmt w:val="bullet"/>
      <w:lvlText w:val="•"/>
      <w:lvlJc w:val="left"/>
      <w:rPr>
        <w:color w:val="3370FF"/>
      </w:rPr>
    </w:lvl>
  </w:abstractNum>
  <w:abstractNum w:abstractNumId="4">
    <w:nsid w:val="8CAEB125"/>
    <w:multiLevelType w:val="singleLevel"/>
    <w:tmpl w:val="8CAEB125"/>
    <w:lvl w:ilvl="0" w:tentative="0">
      <w:start w:val="0"/>
      <w:numFmt w:val="bullet"/>
      <w:lvlText w:val="•"/>
      <w:lvlJc w:val="left"/>
      <w:rPr>
        <w:color w:val="3370FF"/>
      </w:rPr>
    </w:lvl>
  </w:abstractNum>
  <w:abstractNum w:abstractNumId="5">
    <w:nsid w:val="91B69C97"/>
    <w:multiLevelType w:val="singleLevel"/>
    <w:tmpl w:val="91B69C97"/>
    <w:lvl w:ilvl="0" w:tentative="0">
      <w:start w:val="12"/>
      <w:numFmt w:val="decimal"/>
      <w:lvlText w:val="%1."/>
      <w:lvlJc w:val="left"/>
      <w:rPr>
        <w:color w:val="3370FF"/>
      </w:rPr>
    </w:lvl>
  </w:abstractNum>
  <w:abstractNum w:abstractNumId="6">
    <w:nsid w:val="9239341B"/>
    <w:multiLevelType w:val="singleLevel"/>
    <w:tmpl w:val="9239341B"/>
    <w:lvl w:ilvl="0" w:tentative="0">
      <w:start w:val="0"/>
      <w:numFmt w:val="bullet"/>
      <w:lvlText w:val="•"/>
      <w:lvlJc w:val="left"/>
      <w:rPr>
        <w:color w:val="3370FF"/>
      </w:rPr>
    </w:lvl>
  </w:abstractNum>
  <w:abstractNum w:abstractNumId="7">
    <w:nsid w:val="9377BC45"/>
    <w:multiLevelType w:val="singleLevel"/>
    <w:tmpl w:val="9377BC45"/>
    <w:lvl w:ilvl="0" w:tentative="0">
      <w:start w:val="9"/>
      <w:numFmt w:val="decimal"/>
      <w:lvlText w:val="%1."/>
      <w:lvlJc w:val="left"/>
      <w:rPr>
        <w:color w:val="3370FF"/>
      </w:rPr>
    </w:lvl>
  </w:abstractNum>
  <w:abstractNum w:abstractNumId="8">
    <w:nsid w:val="9ACF65A0"/>
    <w:multiLevelType w:val="singleLevel"/>
    <w:tmpl w:val="9ACF65A0"/>
    <w:lvl w:ilvl="0" w:tentative="0">
      <w:start w:val="5"/>
      <w:numFmt w:val="decimal"/>
      <w:lvlText w:val="%1."/>
      <w:lvlJc w:val="left"/>
      <w:rPr>
        <w:color w:val="3370FF"/>
      </w:rPr>
    </w:lvl>
  </w:abstractNum>
  <w:abstractNum w:abstractNumId="9">
    <w:nsid w:val="9C11E984"/>
    <w:multiLevelType w:val="singleLevel"/>
    <w:tmpl w:val="9C11E984"/>
    <w:lvl w:ilvl="0" w:tentative="0">
      <w:start w:val="6"/>
      <w:numFmt w:val="decimal"/>
      <w:lvlText w:val="%1."/>
      <w:lvlJc w:val="left"/>
      <w:rPr>
        <w:color w:val="3370FF"/>
      </w:rPr>
    </w:lvl>
  </w:abstractNum>
  <w:abstractNum w:abstractNumId="10">
    <w:nsid w:val="9D5D7490"/>
    <w:multiLevelType w:val="singleLevel"/>
    <w:tmpl w:val="9D5D7490"/>
    <w:lvl w:ilvl="0" w:tentative="0">
      <w:start w:val="10"/>
      <w:numFmt w:val="decimal"/>
      <w:lvlText w:val="%1."/>
      <w:lvlJc w:val="left"/>
      <w:rPr>
        <w:color w:val="3370FF"/>
      </w:rPr>
    </w:lvl>
  </w:abstractNum>
  <w:abstractNum w:abstractNumId="11">
    <w:nsid w:val="A0C93552"/>
    <w:multiLevelType w:val="singleLevel"/>
    <w:tmpl w:val="A0C93552"/>
    <w:lvl w:ilvl="0" w:tentative="0">
      <w:start w:val="16"/>
      <w:numFmt w:val="decimal"/>
      <w:lvlText w:val="%1."/>
      <w:lvlJc w:val="left"/>
      <w:rPr>
        <w:color w:val="3370FF"/>
      </w:rPr>
    </w:lvl>
  </w:abstractNum>
  <w:abstractNum w:abstractNumId="12">
    <w:nsid w:val="A0F05207"/>
    <w:multiLevelType w:val="singleLevel"/>
    <w:tmpl w:val="A0F05207"/>
    <w:lvl w:ilvl="0" w:tentative="0">
      <w:start w:val="8"/>
      <w:numFmt w:val="decimal"/>
      <w:lvlText w:val="%1."/>
      <w:lvlJc w:val="left"/>
      <w:rPr>
        <w:color w:val="3370FF"/>
      </w:rPr>
    </w:lvl>
  </w:abstractNum>
  <w:abstractNum w:abstractNumId="13">
    <w:nsid w:val="AAF3F3FA"/>
    <w:multiLevelType w:val="singleLevel"/>
    <w:tmpl w:val="AAF3F3FA"/>
    <w:lvl w:ilvl="0" w:tentative="0">
      <w:start w:val="11"/>
      <w:numFmt w:val="decimal"/>
      <w:lvlText w:val="%1."/>
      <w:lvlJc w:val="left"/>
      <w:rPr>
        <w:color w:val="3370FF"/>
      </w:rPr>
    </w:lvl>
  </w:abstractNum>
  <w:abstractNum w:abstractNumId="14">
    <w:nsid w:val="B0ED9BEA"/>
    <w:multiLevelType w:val="singleLevel"/>
    <w:tmpl w:val="B0ED9BEA"/>
    <w:lvl w:ilvl="0" w:tentative="0">
      <w:start w:val="8"/>
      <w:numFmt w:val="decimal"/>
      <w:lvlText w:val="%1."/>
      <w:lvlJc w:val="left"/>
      <w:rPr>
        <w:color w:val="3370FF"/>
      </w:rPr>
    </w:lvl>
  </w:abstractNum>
  <w:abstractNum w:abstractNumId="15">
    <w:nsid w:val="B0F1ACD9"/>
    <w:multiLevelType w:val="singleLevel"/>
    <w:tmpl w:val="B0F1ACD9"/>
    <w:lvl w:ilvl="0" w:tentative="0">
      <w:start w:val="0"/>
      <w:numFmt w:val="bullet"/>
      <w:lvlText w:val="•"/>
      <w:lvlJc w:val="left"/>
      <w:rPr>
        <w:color w:val="3370FF"/>
      </w:rPr>
    </w:lvl>
  </w:abstractNum>
  <w:abstractNum w:abstractNumId="16">
    <w:nsid w:val="B23A94A9"/>
    <w:multiLevelType w:val="singleLevel"/>
    <w:tmpl w:val="B23A94A9"/>
    <w:lvl w:ilvl="0" w:tentative="0">
      <w:start w:val="6"/>
      <w:numFmt w:val="decimal"/>
      <w:lvlText w:val="%1."/>
      <w:lvlJc w:val="left"/>
      <w:rPr>
        <w:color w:val="3370FF"/>
      </w:rPr>
    </w:lvl>
  </w:abstractNum>
  <w:abstractNum w:abstractNumId="17">
    <w:nsid w:val="B53F3350"/>
    <w:multiLevelType w:val="singleLevel"/>
    <w:tmpl w:val="B53F3350"/>
    <w:lvl w:ilvl="0" w:tentative="0">
      <w:start w:val="0"/>
      <w:numFmt w:val="bullet"/>
      <w:lvlText w:val="•"/>
      <w:lvlJc w:val="left"/>
      <w:rPr>
        <w:color w:val="3370FF"/>
      </w:rPr>
    </w:lvl>
  </w:abstractNum>
  <w:abstractNum w:abstractNumId="18">
    <w:nsid w:val="B5E306ED"/>
    <w:multiLevelType w:val="singleLevel"/>
    <w:tmpl w:val="B5E306ED"/>
    <w:lvl w:ilvl="0" w:tentative="0">
      <w:start w:val="5"/>
      <w:numFmt w:val="decimal"/>
      <w:lvlText w:val="%1."/>
      <w:lvlJc w:val="left"/>
      <w:rPr>
        <w:color w:val="3370FF"/>
      </w:rPr>
    </w:lvl>
  </w:abstractNum>
  <w:abstractNum w:abstractNumId="19">
    <w:nsid w:val="B88D21A8"/>
    <w:multiLevelType w:val="singleLevel"/>
    <w:tmpl w:val="B88D21A8"/>
    <w:lvl w:ilvl="0" w:tentative="0">
      <w:start w:val="2"/>
      <w:numFmt w:val="decimal"/>
      <w:lvlText w:val="%1."/>
      <w:lvlJc w:val="left"/>
      <w:rPr>
        <w:color w:val="3370FF"/>
      </w:rPr>
    </w:lvl>
  </w:abstractNum>
  <w:abstractNum w:abstractNumId="20">
    <w:nsid w:val="B8CEF35B"/>
    <w:multiLevelType w:val="singleLevel"/>
    <w:tmpl w:val="B8CEF35B"/>
    <w:lvl w:ilvl="0" w:tentative="0">
      <w:start w:val="0"/>
      <w:numFmt w:val="bullet"/>
      <w:lvlText w:val="•"/>
      <w:lvlJc w:val="left"/>
      <w:rPr>
        <w:color w:val="3370FF"/>
      </w:rPr>
    </w:lvl>
  </w:abstractNum>
  <w:abstractNum w:abstractNumId="21">
    <w:nsid w:val="BB64CFA9"/>
    <w:multiLevelType w:val="singleLevel"/>
    <w:tmpl w:val="BB64CFA9"/>
    <w:lvl w:ilvl="0" w:tentative="0">
      <w:start w:val="0"/>
      <w:numFmt w:val="bullet"/>
      <w:lvlText w:val="•"/>
      <w:lvlJc w:val="left"/>
      <w:rPr>
        <w:color w:val="3370FF"/>
      </w:rPr>
    </w:lvl>
  </w:abstractNum>
  <w:abstractNum w:abstractNumId="22">
    <w:nsid w:val="BCECA0B4"/>
    <w:multiLevelType w:val="singleLevel"/>
    <w:tmpl w:val="BCECA0B4"/>
    <w:lvl w:ilvl="0" w:tentative="0">
      <w:start w:val="2"/>
      <w:numFmt w:val="decimal"/>
      <w:lvlText w:val="%1."/>
      <w:lvlJc w:val="left"/>
      <w:rPr>
        <w:color w:val="3370FF"/>
      </w:rPr>
    </w:lvl>
  </w:abstractNum>
  <w:abstractNum w:abstractNumId="23">
    <w:nsid w:val="BDA1395C"/>
    <w:multiLevelType w:val="singleLevel"/>
    <w:tmpl w:val="BDA1395C"/>
    <w:lvl w:ilvl="0" w:tentative="0">
      <w:start w:val="7"/>
      <w:numFmt w:val="decimal"/>
      <w:lvlText w:val="%1."/>
      <w:lvlJc w:val="left"/>
      <w:rPr>
        <w:color w:val="3370FF"/>
      </w:rPr>
    </w:lvl>
  </w:abstractNum>
  <w:abstractNum w:abstractNumId="24">
    <w:nsid w:val="BE8A4F4C"/>
    <w:multiLevelType w:val="singleLevel"/>
    <w:tmpl w:val="BE8A4F4C"/>
    <w:lvl w:ilvl="0" w:tentative="0">
      <w:start w:val="14"/>
      <w:numFmt w:val="decimal"/>
      <w:lvlText w:val="%1."/>
      <w:lvlJc w:val="left"/>
      <w:rPr>
        <w:color w:val="3370FF"/>
      </w:rPr>
    </w:lvl>
  </w:abstractNum>
  <w:abstractNum w:abstractNumId="25">
    <w:nsid w:val="BE923771"/>
    <w:multiLevelType w:val="singleLevel"/>
    <w:tmpl w:val="BE923771"/>
    <w:lvl w:ilvl="0" w:tentative="0">
      <w:start w:val="0"/>
      <w:numFmt w:val="bullet"/>
      <w:lvlText w:val="•"/>
      <w:lvlJc w:val="left"/>
      <w:rPr>
        <w:color w:val="3370FF"/>
      </w:rPr>
    </w:lvl>
  </w:abstractNum>
  <w:abstractNum w:abstractNumId="26">
    <w:nsid w:val="BF205925"/>
    <w:multiLevelType w:val="singleLevel"/>
    <w:tmpl w:val="BF205925"/>
    <w:lvl w:ilvl="0" w:tentative="0">
      <w:start w:val="4"/>
      <w:numFmt w:val="decimal"/>
      <w:lvlText w:val="%1."/>
      <w:lvlJc w:val="left"/>
      <w:rPr>
        <w:color w:val="3370FF"/>
      </w:rPr>
    </w:lvl>
  </w:abstractNum>
  <w:abstractNum w:abstractNumId="27">
    <w:nsid w:val="C0915F4F"/>
    <w:multiLevelType w:val="singleLevel"/>
    <w:tmpl w:val="C0915F4F"/>
    <w:lvl w:ilvl="0" w:tentative="0">
      <w:start w:val="4"/>
      <w:numFmt w:val="decimal"/>
      <w:lvlText w:val="%1."/>
      <w:lvlJc w:val="left"/>
      <w:rPr>
        <w:color w:val="3370FF"/>
      </w:rPr>
    </w:lvl>
  </w:abstractNum>
  <w:abstractNum w:abstractNumId="28">
    <w:nsid w:val="C4E0D24A"/>
    <w:multiLevelType w:val="singleLevel"/>
    <w:tmpl w:val="C4E0D24A"/>
    <w:lvl w:ilvl="0" w:tentative="0">
      <w:start w:val="15"/>
      <w:numFmt w:val="decimal"/>
      <w:lvlText w:val="%1."/>
      <w:lvlJc w:val="left"/>
      <w:rPr>
        <w:color w:val="3370FF"/>
      </w:rPr>
    </w:lvl>
  </w:abstractNum>
  <w:abstractNum w:abstractNumId="29">
    <w:nsid w:val="CF092B84"/>
    <w:multiLevelType w:val="singleLevel"/>
    <w:tmpl w:val="CF092B84"/>
    <w:lvl w:ilvl="0" w:tentative="0">
      <w:start w:val="2"/>
      <w:numFmt w:val="decimal"/>
      <w:lvlText w:val="%1."/>
      <w:lvlJc w:val="left"/>
      <w:rPr>
        <w:color w:val="3370FF"/>
      </w:rPr>
    </w:lvl>
  </w:abstractNum>
  <w:abstractNum w:abstractNumId="30">
    <w:nsid w:val="D1EB1714"/>
    <w:multiLevelType w:val="singleLevel"/>
    <w:tmpl w:val="D1EB1714"/>
    <w:lvl w:ilvl="0" w:tentative="0">
      <w:start w:val="16"/>
      <w:numFmt w:val="decimal"/>
      <w:lvlText w:val="%1."/>
      <w:lvlJc w:val="left"/>
      <w:rPr>
        <w:color w:val="3370FF"/>
      </w:rPr>
    </w:lvl>
  </w:abstractNum>
  <w:abstractNum w:abstractNumId="31">
    <w:nsid w:val="D7D140E4"/>
    <w:multiLevelType w:val="singleLevel"/>
    <w:tmpl w:val="D7D140E4"/>
    <w:lvl w:ilvl="0" w:tentative="0">
      <w:start w:val="0"/>
      <w:numFmt w:val="bullet"/>
      <w:lvlText w:val="•"/>
      <w:lvlJc w:val="left"/>
      <w:rPr>
        <w:color w:val="3370FF"/>
      </w:rPr>
    </w:lvl>
  </w:abstractNum>
  <w:abstractNum w:abstractNumId="32">
    <w:nsid w:val="D7F9FE59"/>
    <w:multiLevelType w:val="singleLevel"/>
    <w:tmpl w:val="D7F9FE59"/>
    <w:lvl w:ilvl="0" w:tentative="0">
      <w:start w:val="0"/>
      <w:numFmt w:val="bullet"/>
      <w:lvlText w:val="•"/>
      <w:lvlJc w:val="left"/>
      <w:rPr>
        <w:color w:val="3370FF"/>
      </w:rPr>
    </w:lvl>
  </w:abstractNum>
  <w:abstractNum w:abstractNumId="33">
    <w:nsid w:val="DAD3A854"/>
    <w:multiLevelType w:val="singleLevel"/>
    <w:tmpl w:val="DAD3A854"/>
    <w:lvl w:ilvl="0" w:tentative="0">
      <w:start w:val="1"/>
      <w:numFmt w:val="decimal"/>
      <w:lvlText w:val="%1."/>
      <w:lvlJc w:val="left"/>
      <w:rPr>
        <w:color w:val="3370FF"/>
      </w:rPr>
    </w:lvl>
  </w:abstractNum>
  <w:abstractNum w:abstractNumId="34">
    <w:nsid w:val="DCBA6B53"/>
    <w:multiLevelType w:val="singleLevel"/>
    <w:tmpl w:val="DCBA6B53"/>
    <w:lvl w:ilvl="0" w:tentative="0">
      <w:start w:val="0"/>
      <w:numFmt w:val="bullet"/>
      <w:lvlText w:val="•"/>
      <w:lvlJc w:val="left"/>
      <w:rPr>
        <w:color w:val="3370FF"/>
      </w:rPr>
    </w:lvl>
  </w:abstractNum>
  <w:abstractNum w:abstractNumId="35">
    <w:nsid w:val="E093A4B0"/>
    <w:multiLevelType w:val="singleLevel"/>
    <w:tmpl w:val="E093A4B0"/>
    <w:lvl w:ilvl="0" w:tentative="0">
      <w:start w:val="1"/>
      <w:numFmt w:val="decimal"/>
      <w:lvlText w:val="%1."/>
      <w:lvlJc w:val="left"/>
      <w:rPr>
        <w:color w:val="3370FF"/>
      </w:rPr>
    </w:lvl>
  </w:abstractNum>
  <w:abstractNum w:abstractNumId="36">
    <w:nsid w:val="E504947C"/>
    <w:multiLevelType w:val="singleLevel"/>
    <w:tmpl w:val="E504947C"/>
    <w:lvl w:ilvl="0" w:tentative="0">
      <w:start w:val="14"/>
      <w:numFmt w:val="decimal"/>
      <w:lvlText w:val="%1."/>
      <w:lvlJc w:val="left"/>
      <w:rPr>
        <w:color w:val="3370FF"/>
      </w:rPr>
    </w:lvl>
  </w:abstractNum>
  <w:abstractNum w:abstractNumId="37">
    <w:nsid w:val="E7B27C5B"/>
    <w:multiLevelType w:val="singleLevel"/>
    <w:tmpl w:val="E7B27C5B"/>
    <w:lvl w:ilvl="0" w:tentative="0">
      <w:start w:val="4"/>
      <w:numFmt w:val="decimal"/>
      <w:lvlText w:val="%1."/>
      <w:lvlJc w:val="left"/>
      <w:rPr>
        <w:color w:val="3370FF"/>
      </w:rPr>
    </w:lvl>
  </w:abstractNum>
  <w:abstractNum w:abstractNumId="38">
    <w:nsid w:val="F585BF25"/>
    <w:multiLevelType w:val="singleLevel"/>
    <w:tmpl w:val="F585BF25"/>
    <w:lvl w:ilvl="0" w:tentative="0">
      <w:start w:val="3"/>
      <w:numFmt w:val="decimal"/>
      <w:lvlText w:val="%1."/>
      <w:lvlJc w:val="left"/>
      <w:rPr>
        <w:color w:val="3370FF"/>
      </w:rPr>
    </w:lvl>
  </w:abstractNum>
  <w:abstractNum w:abstractNumId="39">
    <w:nsid w:val="F689643B"/>
    <w:multiLevelType w:val="singleLevel"/>
    <w:tmpl w:val="F689643B"/>
    <w:lvl w:ilvl="0" w:tentative="0">
      <w:start w:val="9"/>
      <w:numFmt w:val="decimal"/>
      <w:lvlText w:val="%1."/>
      <w:lvlJc w:val="left"/>
      <w:rPr>
        <w:color w:val="3370FF"/>
      </w:rPr>
    </w:lvl>
  </w:abstractNum>
  <w:abstractNum w:abstractNumId="40">
    <w:nsid w:val="F7735DC9"/>
    <w:multiLevelType w:val="singleLevel"/>
    <w:tmpl w:val="F7735DC9"/>
    <w:lvl w:ilvl="0" w:tentative="0">
      <w:start w:val="0"/>
      <w:numFmt w:val="bullet"/>
      <w:lvlText w:val="•"/>
      <w:lvlJc w:val="left"/>
      <w:rPr>
        <w:color w:val="3370FF"/>
      </w:rPr>
    </w:lvl>
  </w:abstractNum>
  <w:abstractNum w:abstractNumId="41">
    <w:nsid w:val="FEC2EA36"/>
    <w:multiLevelType w:val="singleLevel"/>
    <w:tmpl w:val="FEC2EA36"/>
    <w:lvl w:ilvl="0" w:tentative="0">
      <w:start w:val="11"/>
      <w:numFmt w:val="decimal"/>
      <w:lvlText w:val="%1."/>
      <w:lvlJc w:val="left"/>
      <w:rPr>
        <w:color w:val="3370FF"/>
      </w:rPr>
    </w:lvl>
  </w:abstractNum>
  <w:abstractNum w:abstractNumId="42">
    <w:nsid w:val="0053208E"/>
    <w:multiLevelType w:val="singleLevel"/>
    <w:tmpl w:val="0053208E"/>
    <w:lvl w:ilvl="0" w:tentative="0">
      <w:start w:val="1"/>
      <w:numFmt w:val="decimal"/>
      <w:lvlText w:val="%1."/>
      <w:lvlJc w:val="left"/>
      <w:rPr>
        <w:color w:val="3370FF"/>
      </w:rPr>
    </w:lvl>
  </w:abstractNum>
  <w:abstractNum w:abstractNumId="43">
    <w:nsid w:val="0248C179"/>
    <w:multiLevelType w:val="singleLevel"/>
    <w:tmpl w:val="0248C179"/>
    <w:lvl w:ilvl="0" w:tentative="0">
      <w:start w:val="0"/>
      <w:numFmt w:val="bullet"/>
      <w:lvlText w:val="•"/>
      <w:lvlJc w:val="left"/>
      <w:rPr>
        <w:color w:val="3370FF"/>
      </w:rPr>
    </w:lvl>
  </w:abstractNum>
  <w:abstractNum w:abstractNumId="44">
    <w:nsid w:val="03A63A41"/>
    <w:multiLevelType w:val="singleLevel"/>
    <w:tmpl w:val="03A63A41"/>
    <w:lvl w:ilvl="0" w:tentative="0">
      <w:start w:val="3"/>
      <w:numFmt w:val="decimal"/>
      <w:lvlText w:val="%1."/>
      <w:lvlJc w:val="left"/>
      <w:rPr>
        <w:color w:val="3370FF"/>
      </w:rPr>
    </w:lvl>
  </w:abstractNum>
  <w:abstractNum w:abstractNumId="45">
    <w:nsid w:val="03D62ECE"/>
    <w:multiLevelType w:val="singleLevel"/>
    <w:tmpl w:val="03D62ECE"/>
    <w:lvl w:ilvl="0" w:tentative="0">
      <w:start w:val="6"/>
      <w:numFmt w:val="decimal"/>
      <w:lvlText w:val="%1."/>
      <w:lvlJc w:val="left"/>
      <w:rPr>
        <w:color w:val="3370FF"/>
      </w:rPr>
    </w:lvl>
  </w:abstractNum>
  <w:abstractNum w:abstractNumId="46">
    <w:nsid w:val="0709FD3E"/>
    <w:multiLevelType w:val="singleLevel"/>
    <w:tmpl w:val="0709FD3E"/>
    <w:lvl w:ilvl="0" w:tentative="0">
      <w:start w:val="0"/>
      <w:numFmt w:val="bullet"/>
      <w:lvlText w:val="•"/>
      <w:lvlJc w:val="left"/>
      <w:rPr>
        <w:color w:val="3370FF"/>
      </w:rPr>
    </w:lvl>
  </w:abstractNum>
  <w:abstractNum w:abstractNumId="47">
    <w:nsid w:val="0E640482"/>
    <w:multiLevelType w:val="singleLevel"/>
    <w:tmpl w:val="0E640482"/>
    <w:lvl w:ilvl="0" w:tentative="0">
      <w:start w:val="0"/>
      <w:numFmt w:val="bullet"/>
      <w:lvlText w:val="•"/>
      <w:lvlJc w:val="left"/>
      <w:rPr>
        <w:color w:val="3370FF"/>
      </w:rPr>
    </w:lvl>
  </w:abstractNum>
  <w:abstractNum w:abstractNumId="48">
    <w:nsid w:val="0F9F9CCA"/>
    <w:multiLevelType w:val="singleLevel"/>
    <w:tmpl w:val="0F9F9CCA"/>
    <w:lvl w:ilvl="0" w:tentative="0">
      <w:start w:val="1"/>
      <w:numFmt w:val="decimal"/>
      <w:lvlText w:val="%1."/>
      <w:lvlJc w:val="left"/>
      <w:rPr>
        <w:color w:val="3370FF"/>
      </w:rPr>
    </w:lvl>
  </w:abstractNum>
  <w:abstractNum w:abstractNumId="49">
    <w:nsid w:val="10D591E5"/>
    <w:multiLevelType w:val="singleLevel"/>
    <w:tmpl w:val="10D591E5"/>
    <w:lvl w:ilvl="0" w:tentative="0">
      <w:start w:val="5"/>
      <w:numFmt w:val="decimal"/>
      <w:lvlText w:val="%1."/>
      <w:lvlJc w:val="left"/>
      <w:rPr>
        <w:color w:val="3370FF"/>
      </w:rPr>
    </w:lvl>
  </w:abstractNum>
  <w:abstractNum w:abstractNumId="50">
    <w:nsid w:val="12EADF99"/>
    <w:multiLevelType w:val="singleLevel"/>
    <w:tmpl w:val="12EADF99"/>
    <w:lvl w:ilvl="0" w:tentative="0">
      <w:start w:val="5"/>
      <w:numFmt w:val="decimal"/>
      <w:lvlText w:val="%1."/>
      <w:lvlJc w:val="left"/>
      <w:rPr>
        <w:color w:val="3370FF"/>
      </w:rPr>
    </w:lvl>
  </w:abstractNum>
  <w:abstractNum w:abstractNumId="51">
    <w:nsid w:val="1450273B"/>
    <w:multiLevelType w:val="singleLevel"/>
    <w:tmpl w:val="1450273B"/>
    <w:lvl w:ilvl="0" w:tentative="0">
      <w:start w:val="15"/>
      <w:numFmt w:val="decimal"/>
      <w:lvlText w:val="%1."/>
      <w:lvlJc w:val="left"/>
      <w:rPr>
        <w:color w:val="3370FF"/>
      </w:rPr>
    </w:lvl>
  </w:abstractNum>
  <w:abstractNum w:abstractNumId="52">
    <w:nsid w:val="18F74015"/>
    <w:multiLevelType w:val="singleLevel"/>
    <w:tmpl w:val="18F74015"/>
    <w:lvl w:ilvl="0" w:tentative="0">
      <w:start w:val="12"/>
      <w:numFmt w:val="decimal"/>
      <w:lvlText w:val="%1."/>
      <w:lvlJc w:val="left"/>
      <w:rPr>
        <w:color w:val="3370FF"/>
      </w:rPr>
    </w:lvl>
  </w:abstractNum>
  <w:abstractNum w:abstractNumId="53">
    <w:nsid w:val="1BCBBCF0"/>
    <w:multiLevelType w:val="singleLevel"/>
    <w:tmpl w:val="1BCBBCF0"/>
    <w:lvl w:ilvl="0" w:tentative="0">
      <w:start w:val="13"/>
      <w:numFmt w:val="decimal"/>
      <w:lvlText w:val="%1."/>
      <w:lvlJc w:val="left"/>
      <w:rPr>
        <w:color w:val="3370FF"/>
      </w:rPr>
    </w:lvl>
  </w:abstractNum>
  <w:abstractNum w:abstractNumId="54">
    <w:nsid w:val="1C257C7B"/>
    <w:multiLevelType w:val="singleLevel"/>
    <w:tmpl w:val="1C257C7B"/>
    <w:lvl w:ilvl="0" w:tentative="0">
      <w:start w:val="0"/>
      <w:numFmt w:val="bullet"/>
      <w:lvlText w:val="•"/>
      <w:lvlJc w:val="left"/>
      <w:rPr>
        <w:color w:val="3370FF"/>
      </w:rPr>
    </w:lvl>
  </w:abstractNum>
  <w:abstractNum w:abstractNumId="55">
    <w:nsid w:val="23E97754"/>
    <w:multiLevelType w:val="singleLevel"/>
    <w:tmpl w:val="23E97754"/>
    <w:lvl w:ilvl="0" w:tentative="0">
      <w:start w:val="0"/>
      <w:numFmt w:val="bullet"/>
      <w:lvlText w:val="•"/>
      <w:lvlJc w:val="left"/>
      <w:rPr>
        <w:color w:val="3370FF"/>
      </w:rPr>
    </w:lvl>
  </w:abstractNum>
  <w:abstractNum w:abstractNumId="56">
    <w:nsid w:val="243FCF68"/>
    <w:multiLevelType w:val="singleLevel"/>
    <w:tmpl w:val="243FCF68"/>
    <w:lvl w:ilvl="0" w:tentative="0">
      <w:start w:val="0"/>
      <w:numFmt w:val="bullet"/>
      <w:lvlText w:val="•"/>
      <w:lvlJc w:val="left"/>
      <w:rPr>
        <w:color w:val="3370FF"/>
      </w:rPr>
    </w:lvl>
  </w:abstractNum>
  <w:abstractNum w:abstractNumId="57">
    <w:nsid w:val="2470EC97"/>
    <w:multiLevelType w:val="singleLevel"/>
    <w:tmpl w:val="2470EC97"/>
    <w:lvl w:ilvl="0" w:tentative="0">
      <w:start w:val="0"/>
      <w:numFmt w:val="bullet"/>
      <w:lvlText w:val="•"/>
      <w:lvlJc w:val="left"/>
      <w:rPr>
        <w:color w:val="3370FF"/>
      </w:rPr>
    </w:lvl>
  </w:abstractNum>
  <w:abstractNum w:abstractNumId="58">
    <w:nsid w:val="2F2D79CE"/>
    <w:multiLevelType w:val="singleLevel"/>
    <w:tmpl w:val="2F2D79CE"/>
    <w:lvl w:ilvl="0" w:tentative="0">
      <w:start w:val="3"/>
      <w:numFmt w:val="decimal"/>
      <w:lvlText w:val="%1."/>
      <w:lvlJc w:val="left"/>
      <w:rPr>
        <w:color w:val="3370FF"/>
      </w:rPr>
    </w:lvl>
  </w:abstractNum>
  <w:abstractNum w:abstractNumId="59">
    <w:nsid w:val="30A0AC00"/>
    <w:multiLevelType w:val="singleLevel"/>
    <w:tmpl w:val="30A0AC00"/>
    <w:lvl w:ilvl="0" w:tentative="0">
      <w:start w:val="10"/>
      <w:numFmt w:val="decimal"/>
      <w:lvlText w:val="%1."/>
      <w:lvlJc w:val="left"/>
      <w:rPr>
        <w:color w:val="3370FF"/>
      </w:rPr>
    </w:lvl>
  </w:abstractNum>
  <w:abstractNum w:abstractNumId="60">
    <w:nsid w:val="30FC5B15"/>
    <w:multiLevelType w:val="singleLevel"/>
    <w:tmpl w:val="30FC5B15"/>
    <w:lvl w:ilvl="0" w:tentative="0">
      <w:start w:val="0"/>
      <w:numFmt w:val="bullet"/>
      <w:lvlText w:val="•"/>
      <w:lvlJc w:val="left"/>
      <w:rPr>
        <w:color w:val="3370FF"/>
      </w:rPr>
    </w:lvl>
  </w:abstractNum>
  <w:abstractNum w:abstractNumId="61">
    <w:nsid w:val="322D85CA"/>
    <w:multiLevelType w:val="singleLevel"/>
    <w:tmpl w:val="322D85CA"/>
    <w:lvl w:ilvl="0" w:tentative="0">
      <w:start w:val="0"/>
      <w:numFmt w:val="bullet"/>
      <w:lvlText w:val="•"/>
      <w:lvlJc w:val="left"/>
      <w:rPr>
        <w:color w:val="3370FF"/>
      </w:rPr>
    </w:lvl>
  </w:abstractNum>
  <w:abstractNum w:abstractNumId="62">
    <w:nsid w:val="32A7AF2D"/>
    <w:multiLevelType w:val="singleLevel"/>
    <w:tmpl w:val="32A7AF2D"/>
    <w:lvl w:ilvl="0" w:tentative="0">
      <w:start w:val="0"/>
      <w:numFmt w:val="bullet"/>
      <w:lvlText w:val="•"/>
      <w:lvlJc w:val="left"/>
      <w:rPr>
        <w:color w:val="3370FF"/>
      </w:rPr>
    </w:lvl>
  </w:abstractNum>
  <w:abstractNum w:abstractNumId="63">
    <w:nsid w:val="35E83B33"/>
    <w:multiLevelType w:val="singleLevel"/>
    <w:tmpl w:val="35E83B33"/>
    <w:lvl w:ilvl="0" w:tentative="0">
      <w:start w:val="2"/>
      <w:numFmt w:val="decimal"/>
      <w:lvlText w:val="%1."/>
      <w:lvlJc w:val="left"/>
      <w:rPr>
        <w:color w:val="3370FF"/>
      </w:rPr>
    </w:lvl>
  </w:abstractNum>
  <w:abstractNum w:abstractNumId="64">
    <w:nsid w:val="39A0D9AC"/>
    <w:multiLevelType w:val="singleLevel"/>
    <w:tmpl w:val="39A0D9AC"/>
    <w:lvl w:ilvl="0" w:tentative="0">
      <w:start w:val="0"/>
      <w:numFmt w:val="bullet"/>
      <w:lvlText w:val="•"/>
      <w:lvlJc w:val="left"/>
      <w:rPr>
        <w:color w:val="3370FF"/>
      </w:rPr>
    </w:lvl>
  </w:abstractNum>
  <w:abstractNum w:abstractNumId="65">
    <w:nsid w:val="3B8127DF"/>
    <w:multiLevelType w:val="singleLevel"/>
    <w:tmpl w:val="3B8127DF"/>
    <w:lvl w:ilvl="0" w:tentative="0">
      <w:start w:val="7"/>
      <w:numFmt w:val="decimal"/>
      <w:lvlText w:val="%1."/>
      <w:lvlJc w:val="left"/>
      <w:rPr>
        <w:color w:val="3370FF"/>
      </w:rPr>
    </w:lvl>
  </w:abstractNum>
  <w:abstractNum w:abstractNumId="66">
    <w:nsid w:val="40B249F9"/>
    <w:multiLevelType w:val="singleLevel"/>
    <w:tmpl w:val="40B249F9"/>
    <w:lvl w:ilvl="0" w:tentative="0">
      <w:start w:val="0"/>
      <w:numFmt w:val="bullet"/>
      <w:lvlText w:val="•"/>
      <w:lvlJc w:val="left"/>
      <w:rPr>
        <w:color w:val="3370FF"/>
      </w:rPr>
    </w:lvl>
  </w:abstractNum>
  <w:abstractNum w:abstractNumId="67">
    <w:nsid w:val="46A08BB8"/>
    <w:multiLevelType w:val="singleLevel"/>
    <w:tmpl w:val="46A08BB8"/>
    <w:lvl w:ilvl="0" w:tentative="0">
      <w:start w:val="0"/>
      <w:numFmt w:val="bullet"/>
      <w:lvlText w:val="•"/>
      <w:lvlJc w:val="left"/>
      <w:rPr>
        <w:color w:val="3370FF"/>
      </w:rPr>
    </w:lvl>
  </w:abstractNum>
  <w:abstractNum w:abstractNumId="68">
    <w:nsid w:val="4C1BAE26"/>
    <w:multiLevelType w:val="singleLevel"/>
    <w:tmpl w:val="4C1BAE26"/>
    <w:lvl w:ilvl="0" w:tentative="0">
      <w:start w:val="0"/>
      <w:numFmt w:val="bullet"/>
      <w:lvlText w:val="•"/>
      <w:lvlJc w:val="left"/>
      <w:rPr>
        <w:color w:val="3370FF"/>
      </w:rPr>
    </w:lvl>
  </w:abstractNum>
  <w:abstractNum w:abstractNumId="69">
    <w:nsid w:val="4CD1E351"/>
    <w:multiLevelType w:val="singleLevel"/>
    <w:tmpl w:val="4CD1E351"/>
    <w:lvl w:ilvl="0" w:tentative="0">
      <w:start w:val="4"/>
      <w:numFmt w:val="decimal"/>
      <w:lvlText w:val="%1."/>
      <w:lvlJc w:val="left"/>
      <w:rPr>
        <w:color w:val="3370FF"/>
      </w:rPr>
    </w:lvl>
  </w:abstractNum>
  <w:abstractNum w:abstractNumId="70">
    <w:nsid w:val="4D4DC07F"/>
    <w:multiLevelType w:val="singleLevel"/>
    <w:tmpl w:val="4D4DC07F"/>
    <w:lvl w:ilvl="0" w:tentative="0">
      <w:start w:val="0"/>
      <w:numFmt w:val="bullet"/>
      <w:lvlText w:val="•"/>
      <w:lvlJc w:val="left"/>
      <w:rPr>
        <w:color w:val="3370FF"/>
      </w:rPr>
    </w:lvl>
  </w:abstractNum>
  <w:abstractNum w:abstractNumId="71">
    <w:nsid w:val="4D94DA66"/>
    <w:multiLevelType w:val="singleLevel"/>
    <w:tmpl w:val="4D94DA66"/>
    <w:lvl w:ilvl="0" w:tentative="0">
      <w:start w:val="0"/>
      <w:numFmt w:val="bullet"/>
      <w:lvlText w:val="•"/>
      <w:lvlJc w:val="left"/>
      <w:rPr>
        <w:color w:val="3370FF"/>
      </w:rPr>
    </w:lvl>
  </w:abstractNum>
  <w:abstractNum w:abstractNumId="72">
    <w:nsid w:val="58765686"/>
    <w:multiLevelType w:val="singleLevel"/>
    <w:tmpl w:val="58765686"/>
    <w:lvl w:ilvl="0" w:tentative="0">
      <w:start w:val="0"/>
      <w:numFmt w:val="bullet"/>
      <w:lvlText w:val="•"/>
      <w:lvlJc w:val="left"/>
      <w:rPr>
        <w:color w:val="3370FF"/>
      </w:rPr>
    </w:lvl>
  </w:abstractNum>
  <w:abstractNum w:abstractNumId="73">
    <w:nsid w:val="59ADCABA"/>
    <w:multiLevelType w:val="singleLevel"/>
    <w:tmpl w:val="59ADCABA"/>
    <w:lvl w:ilvl="0" w:tentative="0">
      <w:start w:val="3"/>
      <w:numFmt w:val="decimal"/>
      <w:lvlText w:val="%1."/>
      <w:lvlJc w:val="left"/>
      <w:rPr>
        <w:color w:val="3370FF"/>
      </w:rPr>
    </w:lvl>
  </w:abstractNum>
  <w:abstractNum w:abstractNumId="74">
    <w:nsid w:val="59EEFD2A"/>
    <w:multiLevelType w:val="singleLevel"/>
    <w:tmpl w:val="59EEFD2A"/>
    <w:lvl w:ilvl="0" w:tentative="0">
      <w:start w:val="6"/>
      <w:numFmt w:val="decimal"/>
      <w:lvlText w:val="%1."/>
      <w:lvlJc w:val="left"/>
      <w:rPr>
        <w:color w:val="3370FF"/>
      </w:rPr>
    </w:lvl>
  </w:abstractNum>
  <w:abstractNum w:abstractNumId="75">
    <w:nsid w:val="5A241D34"/>
    <w:multiLevelType w:val="singleLevel"/>
    <w:tmpl w:val="5A241D34"/>
    <w:lvl w:ilvl="0" w:tentative="0">
      <w:start w:val="0"/>
      <w:numFmt w:val="bullet"/>
      <w:lvlText w:val="•"/>
      <w:lvlJc w:val="left"/>
      <w:rPr>
        <w:color w:val="3370FF"/>
      </w:rPr>
    </w:lvl>
  </w:abstractNum>
  <w:abstractNum w:abstractNumId="76">
    <w:nsid w:val="5E29AB5A"/>
    <w:multiLevelType w:val="singleLevel"/>
    <w:tmpl w:val="5E29AB5A"/>
    <w:lvl w:ilvl="0" w:tentative="0">
      <w:start w:val="0"/>
      <w:numFmt w:val="bullet"/>
      <w:lvlText w:val="•"/>
      <w:lvlJc w:val="left"/>
      <w:rPr>
        <w:color w:val="3370FF"/>
      </w:rPr>
    </w:lvl>
  </w:abstractNum>
  <w:abstractNum w:abstractNumId="77">
    <w:nsid w:val="5FFFB1A7"/>
    <w:multiLevelType w:val="singleLevel"/>
    <w:tmpl w:val="5FFFB1A7"/>
    <w:lvl w:ilvl="0" w:tentative="0">
      <w:start w:val="0"/>
      <w:numFmt w:val="bullet"/>
      <w:lvlText w:val="•"/>
      <w:lvlJc w:val="left"/>
      <w:rPr>
        <w:color w:val="3370FF"/>
      </w:rPr>
    </w:lvl>
  </w:abstractNum>
  <w:abstractNum w:abstractNumId="78">
    <w:nsid w:val="60382F6E"/>
    <w:multiLevelType w:val="singleLevel"/>
    <w:tmpl w:val="60382F6E"/>
    <w:lvl w:ilvl="0" w:tentative="0">
      <w:start w:val="0"/>
      <w:numFmt w:val="bullet"/>
      <w:lvlText w:val="•"/>
      <w:lvlJc w:val="left"/>
      <w:rPr>
        <w:color w:val="3370FF"/>
      </w:rPr>
    </w:lvl>
  </w:abstractNum>
  <w:abstractNum w:abstractNumId="79">
    <w:nsid w:val="65CD0074"/>
    <w:multiLevelType w:val="singleLevel"/>
    <w:tmpl w:val="65CD0074"/>
    <w:lvl w:ilvl="0" w:tentative="0">
      <w:start w:val="0"/>
      <w:numFmt w:val="bullet"/>
      <w:lvlText w:val="•"/>
      <w:lvlJc w:val="left"/>
      <w:rPr>
        <w:color w:val="3370FF"/>
      </w:rPr>
    </w:lvl>
  </w:abstractNum>
  <w:abstractNum w:abstractNumId="80">
    <w:nsid w:val="68B298F7"/>
    <w:multiLevelType w:val="singleLevel"/>
    <w:tmpl w:val="68B298F7"/>
    <w:lvl w:ilvl="0" w:tentative="0">
      <w:start w:val="17"/>
      <w:numFmt w:val="decimal"/>
      <w:lvlText w:val="%1."/>
      <w:lvlJc w:val="left"/>
      <w:rPr>
        <w:color w:val="3370FF"/>
      </w:rPr>
    </w:lvl>
  </w:abstractNum>
  <w:abstractNum w:abstractNumId="81">
    <w:nsid w:val="700FDCEF"/>
    <w:multiLevelType w:val="singleLevel"/>
    <w:tmpl w:val="700FDCEF"/>
    <w:lvl w:ilvl="0" w:tentative="0">
      <w:start w:val="13"/>
      <w:numFmt w:val="decimal"/>
      <w:lvlText w:val="%1."/>
      <w:lvlJc w:val="left"/>
      <w:rPr>
        <w:color w:val="3370FF"/>
      </w:rPr>
    </w:lvl>
  </w:abstractNum>
  <w:abstractNum w:abstractNumId="82">
    <w:nsid w:val="72183CF9"/>
    <w:multiLevelType w:val="singleLevel"/>
    <w:tmpl w:val="72183CF9"/>
    <w:lvl w:ilvl="0" w:tentative="0">
      <w:start w:val="0"/>
      <w:numFmt w:val="bullet"/>
      <w:lvlText w:val="•"/>
      <w:lvlJc w:val="left"/>
      <w:rPr>
        <w:color w:val="3370FF"/>
      </w:rPr>
    </w:lvl>
  </w:abstractNum>
  <w:abstractNum w:abstractNumId="83">
    <w:nsid w:val="74C28B35"/>
    <w:multiLevelType w:val="singleLevel"/>
    <w:tmpl w:val="74C28B35"/>
    <w:lvl w:ilvl="0" w:tentative="0">
      <w:start w:val="0"/>
      <w:numFmt w:val="bullet"/>
      <w:lvlText w:val="•"/>
      <w:lvlJc w:val="left"/>
      <w:rPr>
        <w:color w:val="3370FF"/>
      </w:rPr>
    </w:lvl>
  </w:abstractNum>
  <w:abstractNum w:abstractNumId="84">
    <w:nsid w:val="77633216"/>
    <w:multiLevelType w:val="singleLevel"/>
    <w:tmpl w:val="77633216"/>
    <w:lvl w:ilvl="0" w:tentative="0">
      <w:start w:val="17"/>
      <w:numFmt w:val="decimal"/>
      <w:lvlText w:val="%1."/>
      <w:lvlJc w:val="left"/>
      <w:rPr>
        <w:color w:val="3370FF"/>
      </w:rPr>
    </w:lvl>
  </w:abstractNum>
  <w:abstractNum w:abstractNumId="85">
    <w:nsid w:val="79AA4FA4"/>
    <w:multiLevelType w:val="singleLevel"/>
    <w:tmpl w:val="79AA4FA4"/>
    <w:lvl w:ilvl="0" w:tentative="0">
      <w:start w:val="0"/>
      <w:numFmt w:val="bullet"/>
      <w:lvlText w:val="•"/>
      <w:lvlJc w:val="left"/>
      <w:rPr>
        <w:color w:val="3370FF"/>
      </w:rPr>
    </w:lvl>
  </w:abstractNum>
  <w:abstractNum w:abstractNumId="86">
    <w:nsid w:val="7C246926"/>
    <w:multiLevelType w:val="singleLevel"/>
    <w:tmpl w:val="7C246926"/>
    <w:lvl w:ilvl="0" w:tentative="0">
      <w:start w:val="0"/>
      <w:numFmt w:val="bullet"/>
      <w:lvlText w:val="•"/>
      <w:lvlJc w:val="left"/>
      <w:rPr>
        <w:color w:val="3370FF"/>
      </w:rPr>
    </w:lvl>
  </w:abstractNum>
  <w:abstractNum w:abstractNumId="87">
    <w:nsid w:val="7DEC2089"/>
    <w:multiLevelType w:val="singleLevel"/>
    <w:tmpl w:val="7DEC2089"/>
    <w:lvl w:ilvl="0" w:tentative="0">
      <w:start w:val="0"/>
      <w:numFmt w:val="bullet"/>
      <w:lvlText w:val="•"/>
      <w:lvlJc w:val="left"/>
      <w:rPr>
        <w:color w:val="3370FF"/>
      </w:rPr>
    </w:lvl>
  </w:abstractNum>
  <w:num w:numId="1">
    <w:abstractNumId w:val="42"/>
  </w:num>
  <w:num w:numId="2">
    <w:abstractNumId w:val="29"/>
  </w:num>
  <w:num w:numId="3">
    <w:abstractNumId w:val="73"/>
  </w:num>
  <w:num w:numId="4">
    <w:abstractNumId w:val="26"/>
  </w:num>
  <w:num w:numId="5">
    <w:abstractNumId w:val="18"/>
  </w:num>
  <w:num w:numId="6">
    <w:abstractNumId w:val="45"/>
  </w:num>
  <w:num w:numId="7">
    <w:abstractNumId w:val="82"/>
  </w:num>
  <w:num w:numId="8">
    <w:abstractNumId w:val="43"/>
  </w:num>
  <w:num w:numId="9">
    <w:abstractNumId w:val="6"/>
  </w:num>
  <w:num w:numId="10">
    <w:abstractNumId w:val="75"/>
  </w:num>
  <w:num w:numId="11">
    <w:abstractNumId w:val="70"/>
  </w:num>
  <w:num w:numId="12">
    <w:abstractNumId w:val="57"/>
  </w:num>
  <w:num w:numId="13">
    <w:abstractNumId w:val="34"/>
  </w:num>
  <w:num w:numId="14">
    <w:abstractNumId w:val="32"/>
  </w:num>
  <w:num w:numId="15">
    <w:abstractNumId w:val="68"/>
  </w:num>
  <w:num w:numId="16">
    <w:abstractNumId w:val="78"/>
  </w:num>
  <w:num w:numId="17">
    <w:abstractNumId w:val="47"/>
  </w:num>
  <w:num w:numId="18">
    <w:abstractNumId w:val="67"/>
  </w:num>
  <w:num w:numId="19">
    <w:abstractNumId w:val="15"/>
  </w:num>
  <w:num w:numId="20">
    <w:abstractNumId w:val="86"/>
  </w:num>
  <w:num w:numId="21">
    <w:abstractNumId w:val="25"/>
  </w:num>
  <w:num w:numId="22">
    <w:abstractNumId w:val="64"/>
  </w:num>
  <w:num w:numId="23">
    <w:abstractNumId w:val="3"/>
  </w:num>
  <w:num w:numId="24">
    <w:abstractNumId w:val="72"/>
  </w:num>
  <w:num w:numId="25">
    <w:abstractNumId w:val="87"/>
  </w:num>
  <w:num w:numId="26">
    <w:abstractNumId w:val="1"/>
  </w:num>
  <w:num w:numId="27">
    <w:abstractNumId w:val="56"/>
  </w:num>
  <w:num w:numId="28">
    <w:abstractNumId w:val="71"/>
  </w:num>
  <w:num w:numId="29">
    <w:abstractNumId w:val="40"/>
  </w:num>
  <w:num w:numId="30">
    <w:abstractNumId w:val="35"/>
  </w:num>
  <w:num w:numId="31">
    <w:abstractNumId w:val="60"/>
  </w:num>
  <w:num w:numId="32">
    <w:abstractNumId w:val="85"/>
  </w:num>
  <w:num w:numId="33">
    <w:abstractNumId w:val="21"/>
  </w:num>
  <w:num w:numId="34">
    <w:abstractNumId w:val="20"/>
  </w:num>
  <w:num w:numId="35">
    <w:abstractNumId w:val="76"/>
  </w:num>
  <w:num w:numId="36">
    <w:abstractNumId w:val="2"/>
  </w:num>
  <w:num w:numId="37">
    <w:abstractNumId w:val="4"/>
  </w:num>
  <w:num w:numId="38">
    <w:abstractNumId w:val="77"/>
  </w:num>
  <w:num w:numId="39">
    <w:abstractNumId w:val="83"/>
  </w:num>
  <w:num w:numId="40">
    <w:abstractNumId w:val="61"/>
  </w:num>
  <w:num w:numId="41">
    <w:abstractNumId w:val="79"/>
  </w:num>
  <w:num w:numId="42">
    <w:abstractNumId w:val="46"/>
  </w:num>
  <w:num w:numId="43">
    <w:abstractNumId w:val="31"/>
  </w:num>
  <w:num w:numId="44">
    <w:abstractNumId w:val="62"/>
  </w:num>
  <w:num w:numId="45">
    <w:abstractNumId w:val="54"/>
  </w:num>
  <w:num w:numId="46">
    <w:abstractNumId w:val="55"/>
  </w:num>
  <w:num w:numId="47">
    <w:abstractNumId w:val="17"/>
  </w:num>
  <w:num w:numId="48">
    <w:abstractNumId w:val="66"/>
  </w:num>
  <w:num w:numId="49">
    <w:abstractNumId w:val="48"/>
  </w:num>
  <w:num w:numId="50">
    <w:abstractNumId w:val="63"/>
  </w:num>
  <w:num w:numId="51">
    <w:abstractNumId w:val="44"/>
  </w:num>
  <w:num w:numId="52">
    <w:abstractNumId w:val="27"/>
  </w:num>
  <w:num w:numId="53">
    <w:abstractNumId w:val="50"/>
  </w:num>
  <w:num w:numId="54">
    <w:abstractNumId w:val="16"/>
  </w:num>
  <w:num w:numId="55">
    <w:abstractNumId w:val="65"/>
  </w:num>
  <w:num w:numId="56">
    <w:abstractNumId w:val="12"/>
  </w:num>
  <w:num w:numId="57">
    <w:abstractNumId w:val="39"/>
  </w:num>
  <w:num w:numId="58">
    <w:abstractNumId w:val="59"/>
  </w:num>
  <w:num w:numId="59">
    <w:abstractNumId w:val="41"/>
  </w:num>
  <w:num w:numId="60">
    <w:abstractNumId w:val="52"/>
  </w:num>
  <w:num w:numId="61">
    <w:abstractNumId w:val="81"/>
  </w:num>
  <w:num w:numId="62">
    <w:abstractNumId w:val="36"/>
  </w:num>
  <w:num w:numId="63">
    <w:abstractNumId w:val="28"/>
  </w:num>
  <w:num w:numId="64">
    <w:abstractNumId w:val="11"/>
  </w:num>
  <w:num w:numId="65">
    <w:abstractNumId w:val="84"/>
  </w:num>
  <w:num w:numId="66">
    <w:abstractNumId w:val="33"/>
  </w:num>
  <w:num w:numId="67">
    <w:abstractNumId w:val="19"/>
  </w:num>
  <w:num w:numId="68">
    <w:abstractNumId w:val="58"/>
  </w:num>
  <w:num w:numId="69">
    <w:abstractNumId w:val="37"/>
  </w:num>
  <w:num w:numId="70">
    <w:abstractNumId w:val="8"/>
  </w:num>
  <w:num w:numId="71">
    <w:abstractNumId w:val="74"/>
  </w:num>
  <w:num w:numId="72">
    <w:abstractNumId w:val="23"/>
  </w:num>
  <w:num w:numId="73">
    <w:abstractNumId w:val="14"/>
  </w:num>
  <w:num w:numId="74">
    <w:abstractNumId w:val="7"/>
  </w:num>
  <w:num w:numId="75">
    <w:abstractNumId w:val="10"/>
  </w:num>
  <w:num w:numId="76">
    <w:abstractNumId w:val="13"/>
  </w:num>
  <w:num w:numId="77">
    <w:abstractNumId w:val="5"/>
  </w:num>
  <w:num w:numId="78">
    <w:abstractNumId w:val="53"/>
  </w:num>
  <w:num w:numId="79">
    <w:abstractNumId w:val="24"/>
  </w:num>
  <w:num w:numId="80">
    <w:abstractNumId w:val="51"/>
  </w:num>
  <w:num w:numId="81">
    <w:abstractNumId w:val="30"/>
  </w:num>
  <w:num w:numId="82">
    <w:abstractNumId w:val="80"/>
  </w:num>
  <w:num w:numId="83">
    <w:abstractNumId w:val="0"/>
  </w:num>
  <w:num w:numId="84">
    <w:abstractNumId w:val="22"/>
  </w:num>
  <w:num w:numId="85">
    <w:abstractNumId w:val="38"/>
  </w:num>
  <w:num w:numId="86">
    <w:abstractNumId w:val="69"/>
  </w:num>
  <w:num w:numId="87">
    <w:abstractNumId w:val="49"/>
  </w:num>
  <w:num w:numId="8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0"/>
  <w:bordersDoNotSurroundFooter w:val="0"/>
  <w:documentProtection w:enforcement="0"/>
  <w:displayHorizontalDrawingGridEvery w:val="1"/>
  <w:displayVerticalDrawingGridEvery w:val="1"/>
  <w:noPunctuationKerning w:val="1"/>
  <w:hdrShapeDefaults>
    <o:shapelayout v:ext="edit">
      <o:idmap v:ext="edit" data="2"/>
    </o:shapelayout>
  </w:hdrShapeDefaults>
  <w:compat>
    <w:doNotExpandShiftReturn/>
    <w:doNotWrapTextWithPunct/>
    <w:doNotUseEastAsianBreakRules/>
    <w:useFELayout/>
    <w:splitPgBreakAndParaMark/>
    <w:compatSetting w:name="compatibilityMode" w:uri="http://schemas.microsoft.com/office/word" w:val="12"/>
  </w:compat>
  <w:rsids>
    <w:rsidRoot w:val="00000000"/>
    <w:rsid w:val="38DC2DCA"/>
    <w:rsid w:val="54045D9F"/>
    <w:rsid w:val="55334CD6"/>
    <w:rsid w:val="797A676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2">
    <w:name w:val="Default Paragraph Font"/>
    <w:semiHidden/>
    <w:qFormat/>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10</Pages>
  <Words>2915</Words>
  <Characters>6216</Characters>
  <TotalTime>7</TotalTime>
  <ScaleCrop>false</ScaleCrop>
  <LinksUpToDate>false</LinksUpToDate>
  <CharactersWithSpaces>6842</CharactersWithSpaces>
  <Application>WPS Office_11.8.2.7978_F1E327BC-269C-435d-A152-05C5408002CA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2026-02-26T09:24:00Z</dcterms:created>
  <dc:creator>Apache POI</dc:creator>
  <cp:lastModifiedBy>Administrator</cp:lastModifiedBy>
  <dcterms:modified xsi:type="dcterms:W3CDTF">2026-04-27T06:56:35Z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eyJoZGlkIjoiOTEwNDllOGQ3MDJhNGQ5YWI4YTFkMmU3ZDNkZWEwYTEiLCJ1c2VySWQiOiIyOTkzMTQ2MjkifQ==</vt:lpwstr>
  </property>
  <property fmtid="{D5CDD505-2E9C-101B-9397-08002B2CF9AE}" pid="3" name="KSOProductBuildVer">
    <vt:lpwstr>2052-11.8.2.7978</vt:lpwstr>
  </property>
  <property fmtid="{D5CDD505-2E9C-101B-9397-08002B2CF9AE}" pid="4" name="ICV">
    <vt:lpwstr>6653DCDB361F47DEB4ECC018D514CAC7_12</vt:lpwstr>
  </property>
</Properties>
</file>